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385" w:rsidRPr="005D215D" w:rsidRDefault="005F2385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E0197A" w:rsidRPr="005D215D" w:rsidRDefault="004A0B92" w:rsidP="00E0197A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</w:p>
    <w:p w:rsidR="008C5C14" w:rsidRPr="00E41EE4" w:rsidRDefault="008C5C14" w:rsidP="008C5C14">
      <w:pPr>
        <w:rPr>
          <w:rFonts w:ascii="Times New Roman" w:hAnsi="Times New Roman" w:cs="Times New Roman"/>
          <w:b/>
          <w:color w:val="000000" w:themeColor="text1"/>
        </w:rPr>
      </w:pPr>
      <w:r w:rsidRPr="00FC4264">
        <w:rPr>
          <w:rFonts w:ascii="Times New Roman" w:hAnsi="Times New Roman" w:cs="Times New Roman"/>
          <w:b/>
          <w:color w:val="000000" w:themeColor="text1"/>
        </w:rPr>
        <w:t>ZST.KG.2502.1.2018</w:t>
      </w:r>
    </w:p>
    <w:p w:rsidR="008C5C14" w:rsidRPr="009F6E96" w:rsidRDefault="008C5C14" w:rsidP="008C5C14">
      <w:pPr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 xml:space="preserve">       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</w:t>
      </w:r>
      <w:r w:rsidRPr="005D215D">
        <w:rPr>
          <w:rFonts w:ascii="Times New Roman" w:hAnsi="Times New Roman" w:cs="Times New Roman"/>
          <w:color w:val="000000" w:themeColor="text1"/>
        </w:rPr>
        <w:t xml:space="preserve">      </w:t>
      </w:r>
      <w:r w:rsidRPr="009F6E96">
        <w:rPr>
          <w:rFonts w:ascii="Times New Roman" w:hAnsi="Times New Roman" w:cs="Times New Roman"/>
          <w:b/>
          <w:color w:val="000000" w:themeColor="text1"/>
        </w:rPr>
        <w:t>Załącznik nr 1.1</w:t>
      </w:r>
    </w:p>
    <w:p w:rsidR="008C5C14" w:rsidRPr="005D215D" w:rsidRDefault="008C5C14" w:rsidP="008C5C14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FORMULARZ OFERTOWY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Nazwa wykonawcy ……………………………………………………………………………………………………………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Siedziba wykonawcy …………………………………………………………………………………………………………....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NIP …………………………………………………… REGON …………………………………….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Numer telefonu ……………………………………………………………………………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Numer faksu …………………………………………………………………………………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  <w:lang w:val="en-US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>e-mail: ……………………………………………..@..........................................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  <w:lang w:val="en-US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  <w:t>………………………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  <w:lang w:val="en-US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  <w:t>(</w:t>
      </w:r>
      <w:proofErr w:type="spellStart"/>
      <w:r w:rsidRPr="005D215D">
        <w:rPr>
          <w:rFonts w:ascii="Times New Roman" w:hAnsi="Times New Roman" w:cs="Times New Roman"/>
          <w:color w:val="000000" w:themeColor="text1"/>
          <w:lang w:val="en-US"/>
        </w:rPr>
        <w:t>miejscowość</w:t>
      </w:r>
      <w:proofErr w:type="spellEnd"/>
      <w:r w:rsidRPr="005D215D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D215D">
        <w:rPr>
          <w:rFonts w:ascii="Times New Roman" w:hAnsi="Times New Roman" w:cs="Times New Roman"/>
          <w:color w:val="000000" w:themeColor="text1"/>
          <w:lang w:val="en-US"/>
        </w:rPr>
        <w:t>i</w:t>
      </w:r>
      <w:proofErr w:type="spellEnd"/>
      <w:r w:rsidRPr="005D215D">
        <w:rPr>
          <w:rFonts w:ascii="Times New Roman" w:hAnsi="Times New Roman" w:cs="Times New Roman"/>
          <w:color w:val="000000" w:themeColor="text1"/>
          <w:lang w:val="en-US"/>
        </w:rPr>
        <w:t xml:space="preserve"> data)</w:t>
      </w:r>
    </w:p>
    <w:p w:rsidR="008C5C14" w:rsidRPr="00935F1D" w:rsidRDefault="008C5C14" w:rsidP="008C5C14">
      <w:pPr>
        <w:jc w:val="right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935F1D">
        <w:rPr>
          <w:rFonts w:ascii="Times New Roman" w:hAnsi="Times New Roman" w:cs="Times New Roman"/>
          <w:b/>
          <w:color w:val="000000" w:themeColor="text1"/>
        </w:rPr>
        <w:t xml:space="preserve">Zespół Szkół Technicznych </w:t>
      </w:r>
    </w:p>
    <w:p w:rsidR="008C5C14" w:rsidRPr="00935F1D" w:rsidRDefault="008C5C14" w:rsidP="008C5C14">
      <w:pPr>
        <w:jc w:val="right"/>
        <w:rPr>
          <w:rFonts w:ascii="Times New Roman" w:hAnsi="Times New Roman" w:cs="Times New Roman"/>
          <w:b/>
          <w:color w:val="000000" w:themeColor="text1"/>
        </w:rPr>
      </w:pPr>
      <w:r w:rsidRPr="00935F1D">
        <w:rPr>
          <w:rFonts w:ascii="Times New Roman" w:hAnsi="Times New Roman" w:cs="Times New Roman"/>
          <w:b/>
          <w:color w:val="000000" w:themeColor="text1"/>
        </w:rPr>
        <w:tab/>
      </w:r>
      <w:r w:rsidRPr="00935F1D">
        <w:rPr>
          <w:rFonts w:ascii="Times New Roman" w:hAnsi="Times New Roman" w:cs="Times New Roman"/>
          <w:b/>
          <w:color w:val="000000" w:themeColor="text1"/>
        </w:rPr>
        <w:tab/>
      </w:r>
      <w:r w:rsidRPr="00935F1D">
        <w:rPr>
          <w:rFonts w:ascii="Times New Roman" w:hAnsi="Times New Roman" w:cs="Times New Roman"/>
          <w:b/>
          <w:color w:val="000000" w:themeColor="text1"/>
        </w:rPr>
        <w:tab/>
      </w:r>
      <w:r w:rsidRPr="00935F1D">
        <w:rPr>
          <w:rFonts w:ascii="Times New Roman" w:hAnsi="Times New Roman" w:cs="Times New Roman"/>
          <w:b/>
          <w:color w:val="000000" w:themeColor="text1"/>
        </w:rPr>
        <w:tab/>
      </w:r>
      <w:r w:rsidRPr="00935F1D">
        <w:rPr>
          <w:rFonts w:ascii="Times New Roman" w:hAnsi="Times New Roman" w:cs="Times New Roman"/>
          <w:b/>
          <w:color w:val="000000" w:themeColor="text1"/>
        </w:rPr>
        <w:tab/>
      </w:r>
      <w:r w:rsidRPr="00935F1D">
        <w:rPr>
          <w:rFonts w:ascii="Times New Roman" w:hAnsi="Times New Roman" w:cs="Times New Roman"/>
          <w:b/>
          <w:color w:val="000000" w:themeColor="text1"/>
        </w:rPr>
        <w:tab/>
      </w:r>
      <w:r w:rsidRPr="00935F1D">
        <w:rPr>
          <w:rFonts w:ascii="Times New Roman" w:hAnsi="Times New Roman" w:cs="Times New Roman"/>
          <w:b/>
          <w:color w:val="000000" w:themeColor="text1"/>
        </w:rPr>
        <w:tab/>
        <w:t xml:space="preserve">  ul. Sejneńska 33</w:t>
      </w:r>
    </w:p>
    <w:p w:rsidR="008C5C14" w:rsidRPr="00935F1D" w:rsidRDefault="008C5C14" w:rsidP="008C5C14">
      <w:pPr>
        <w:jc w:val="right"/>
        <w:rPr>
          <w:rFonts w:ascii="Times New Roman" w:hAnsi="Times New Roman" w:cs="Times New Roman"/>
          <w:b/>
          <w:color w:val="000000" w:themeColor="text1"/>
        </w:rPr>
      </w:pPr>
      <w:r w:rsidRPr="00935F1D">
        <w:rPr>
          <w:rFonts w:ascii="Times New Roman" w:hAnsi="Times New Roman" w:cs="Times New Roman"/>
          <w:b/>
          <w:color w:val="000000" w:themeColor="text1"/>
        </w:rPr>
        <w:t>16-400 Suwałki</w:t>
      </w:r>
    </w:p>
    <w:p w:rsidR="008C5C14" w:rsidRPr="005D215D" w:rsidRDefault="008C5C14" w:rsidP="008C5C14">
      <w:pPr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Odpowiadając na ogłoszenie dotyczące przetargu nieograniczonego na </w:t>
      </w:r>
      <w:r w:rsidRPr="007A4B12">
        <w:rPr>
          <w:rFonts w:ascii="Times New Roman" w:hAnsi="Times New Roman" w:cs="Times New Roman"/>
          <w:color w:val="000000" w:themeColor="text1"/>
        </w:rPr>
        <w:t xml:space="preserve">dostawę wyposażenia pracowni </w:t>
      </w:r>
      <w:r w:rsidRPr="007A4B12">
        <w:rPr>
          <w:rFonts w:ascii="Times New Roman" w:eastAsia="Times New Roman" w:hAnsi="Times New Roman" w:cs="Times New Roman"/>
          <w:color w:val="000000" w:themeColor="text1"/>
          <w:lang w:eastAsia="pl-PL"/>
        </w:rPr>
        <w:t>w ramach projektu  Suwalskie Centra Kompetencji Zawodowej - kompleksowy model modernizacji kształcenia zawodowego na terenie Miasta Suwałki  w ramach Regionalnego  Programu  Operacyjnego Województwa Podlaskiego na lata 2014 - 2020</w:t>
      </w:r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</w:p>
    <w:p w:rsidR="008C5C14" w:rsidRPr="005D215D" w:rsidRDefault="008C5C14" w:rsidP="008C5C14">
      <w:pPr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oferuję  wykonanie zamówienia w zakresie objętym specyfikacją istotnych warunków zamówienia w następujący sposób:</w:t>
      </w:r>
    </w:p>
    <w:p w:rsidR="008C5C14" w:rsidRPr="00677279" w:rsidRDefault="008C5C14" w:rsidP="008C5C14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677279">
        <w:rPr>
          <w:rFonts w:ascii="Times New Roman" w:hAnsi="Times New Roman" w:cs="Times New Roman"/>
          <w:b/>
          <w:color w:val="000000" w:themeColor="text1"/>
        </w:rPr>
        <w:t>Część 1</w:t>
      </w:r>
      <w:r w:rsidRPr="00677279">
        <w:rPr>
          <w:rFonts w:ascii="Times New Roman" w:eastAsia="Times New Roman" w:hAnsi="Times New Roman" w:cs="Times New Roman"/>
          <w:b/>
          <w:color w:val="000000" w:themeColor="text1"/>
        </w:rPr>
        <w:t xml:space="preserve"> dostawa oraz montaż i uruchomienie wyposażenia pracowni programowania obrabiarek sterowanych numerycznie</w:t>
      </w:r>
    </w:p>
    <w:p w:rsidR="008C5C14" w:rsidRPr="005D215D" w:rsidRDefault="008C5C14" w:rsidP="008C5C14">
      <w:pPr>
        <w:pStyle w:val="Akapitzlist"/>
        <w:numPr>
          <w:ilvl w:val="0"/>
          <w:numId w:val="36"/>
        </w:numPr>
        <w:spacing w:after="160" w:line="259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Cena oferowana netto ……………………………….. zł</w:t>
      </w:r>
    </w:p>
    <w:p w:rsidR="008C5C14" w:rsidRPr="005D215D" w:rsidRDefault="008C5C14" w:rsidP="008C5C14">
      <w:pPr>
        <w:pStyle w:val="Akapitzlist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Plus należny podatek VAT …….. % ………………... zł</w:t>
      </w:r>
    </w:p>
    <w:p w:rsidR="008C5C14" w:rsidRPr="005D215D" w:rsidRDefault="008C5C14" w:rsidP="008C5C14">
      <w:pPr>
        <w:pStyle w:val="Akapitzlist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Wartość brutto oferty: ……………………………….. zł</w:t>
      </w:r>
    </w:p>
    <w:p w:rsidR="008C5C14" w:rsidRPr="005D215D" w:rsidRDefault="008C5C14" w:rsidP="008C5C14">
      <w:pPr>
        <w:pStyle w:val="Akapitzlist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Słownie złotych………………………………………………………………………….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zgodnie z załączonym „Formularzem cenowym” – załącznik nr 2.1</w:t>
      </w:r>
    </w:p>
    <w:p w:rsidR="008C5C14" w:rsidRPr="005D215D" w:rsidRDefault="008C5C14" w:rsidP="008C5C14">
      <w:pPr>
        <w:pStyle w:val="Akapitzlist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Termin wykonania zamówienia </w:t>
      </w:r>
      <w:r w:rsidRPr="007A4B12">
        <w:rPr>
          <w:rFonts w:ascii="Times New Roman" w:hAnsi="Times New Roman" w:cs="Times New Roman"/>
          <w:color w:val="000000" w:themeColor="text1"/>
        </w:rPr>
        <w:t xml:space="preserve">– </w:t>
      </w:r>
      <w:r w:rsidRPr="007A4B12">
        <w:rPr>
          <w:rFonts w:ascii="Times New Roman" w:hAnsi="Times New Roman" w:cs="Times New Roman"/>
          <w:b/>
          <w:color w:val="000000" w:themeColor="text1"/>
        </w:rPr>
        <w:t>…………..</w:t>
      </w:r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5D215D">
        <w:rPr>
          <w:rFonts w:ascii="Times New Roman" w:hAnsi="Times New Roman" w:cs="Times New Roman"/>
          <w:color w:val="000000" w:themeColor="text1"/>
        </w:rPr>
        <w:t xml:space="preserve">dni </w:t>
      </w:r>
      <w:r w:rsidRPr="005D215D">
        <w:rPr>
          <w:rFonts w:ascii="Times New Roman" w:hAnsi="Times New Roman" w:cs="Times New Roman"/>
          <w:b/>
          <w:color w:val="000000" w:themeColor="text1"/>
        </w:rPr>
        <w:t>od dnia podpisania umowy</w:t>
      </w:r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  <w:r w:rsidRPr="005D215D">
        <w:rPr>
          <w:rFonts w:ascii="Times New Roman" w:hAnsi="Times New Roman" w:cs="Times New Roman"/>
          <w:b/>
          <w:color w:val="000000" w:themeColor="text1"/>
        </w:rPr>
        <w:t xml:space="preserve">– nie więcej niż </w:t>
      </w:r>
      <w:r>
        <w:rPr>
          <w:rFonts w:ascii="Times New Roman" w:hAnsi="Times New Roman" w:cs="Times New Roman"/>
          <w:b/>
          <w:color w:val="000000" w:themeColor="text1"/>
        </w:rPr>
        <w:t>25</w:t>
      </w:r>
      <w:r w:rsidRPr="005D215D">
        <w:rPr>
          <w:rFonts w:ascii="Times New Roman" w:hAnsi="Times New Roman" w:cs="Times New Roman"/>
          <w:b/>
          <w:color w:val="000000" w:themeColor="text1"/>
        </w:rPr>
        <w:t xml:space="preserve"> dni.</w:t>
      </w:r>
    </w:p>
    <w:p w:rsidR="008C5C14" w:rsidRPr="005D215D" w:rsidRDefault="008C5C14" w:rsidP="008C5C14">
      <w:pPr>
        <w:pStyle w:val="Akapitzlist"/>
        <w:rPr>
          <w:rFonts w:ascii="Times New Roman" w:hAnsi="Times New Roman" w:cs="Times New Roman"/>
          <w:color w:val="000000" w:themeColor="text1"/>
        </w:rPr>
      </w:pPr>
    </w:p>
    <w:p w:rsidR="008C5C14" w:rsidRPr="008C5C14" w:rsidRDefault="008C5C14" w:rsidP="008C5C14">
      <w:pPr>
        <w:pStyle w:val="Akapitzlist"/>
        <w:numPr>
          <w:ilvl w:val="0"/>
          <w:numId w:val="3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8C5C14">
        <w:rPr>
          <w:rFonts w:ascii="Times New Roman" w:hAnsi="Times New Roman" w:cs="Times New Roman"/>
          <w:color w:val="000000" w:themeColor="text1"/>
        </w:rPr>
        <w:t>Informuję, że:</w:t>
      </w:r>
    </w:p>
    <w:p w:rsidR="008C5C14" w:rsidRPr="005D215D" w:rsidRDefault="008C5C14" w:rsidP="008C5C14">
      <w:pPr>
        <w:spacing w:after="0" w:line="36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- 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  <w:r w:rsidRPr="005D215D">
        <w:rPr>
          <w:rFonts w:ascii="Times New Roman" w:hAnsi="Times New Roman" w:cs="Times New Roman"/>
          <w:color w:val="000000" w:themeColor="text1"/>
        </w:rPr>
        <w:t xml:space="preserve">wybór oferty </w:t>
      </w:r>
      <w:r w:rsidRPr="005D215D">
        <w:rPr>
          <w:rFonts w:ascii="Times New Roman" w:hAnsi="Times New Roman" w:cs="Times New Roman"/>
          <w:b/>
          <w:color w:val="000000" w:themeColor="text1"/>
        </w:rPr>
        <w:t>nie będzie</w:t>
      </w:r>
      <w:r w:rsidRPr="005D215D">
        <w:rPr>
          <w:rFonts w:ascii="Times New Roman" w:hAnsi="Times New Roman" w:cs="Times New Roman"/>
          <w:color w:val="000000" w:themeColor="text1"/>
        </w:rPr>
        <w:t xml:space="preserve"> prowadzić do powstania u zamawiającego obowiązku podatkowego</w:t>
      </w:r>
    </w:p>
    <w:p w:rsidR="008C5C14" w:rsidRPr="005D215D" w:rsidRDefault="008C5C14" w:rsidP="008C5C14">
      <w:pPr>
        <w:spacing w:after="0" w:line="36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- 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  <w:r w:rsidRPr="005D215D">
        <w:rPr>
          <w:rFonts w:ascii="Times New Roman" w:hAnsi="Times New Roman" w:cs="Times New Roman"/>
          <w:color w:val="000000" w:themeColor="text1"/>
        </w:rPr>
        <w:t xml:space="preserve">wybór oferty </w:t>
      </w:r>
      <w:r w:rsidRPr="005D215D">
        <w:rPr>
          <w:rFonts w:ascii="Times New Roman" w:hAnsi="Times New Roman" w:cs="Times New Roman"/>
          <w:b/>
          <w:color w:val="000000" w:themeColor="text1"/>
        </w:rPr>
        <w:t>będzie</w:t>
      </w:r>
      <w:r w:rsidRPr="005D215D">
        <w:rPr>
          <w:rFonts w:ascii="Times New Roman" w:hAnsi="Times New Roman" w:cs="Times New Roman"/>
          <w:color w:val="000000" w:themeColor="text1"/>
          <w:vertAlign w:val="superscript"/>
        </w:rPr>
        <w:t>**</w:t>
      </w:r>
      <w:r w:rsidRPr="005D215D">
        <w:rPr>
          <w:rFonts w:ascii="Times New Roman" w:hAnsi="Times New Roman" w:cs="Times New Roman"/>
          <w:color w:val="000000" w:themeColor="text1"/>
        </w:rPr>
        <w:t xml:space="preserve"> prowadzić do powstania u zamawiającego obowiązku podatkowego w odniesieniu do następujących towarów i usług:</w:t>
      </w: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………………………………………………………………………………………..</w:t>
      </w: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8C5C14" w:rsidRPr="00935F1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 w:themeColor="text1"/>
        </w:rPr>
      </w:pPr>
      <w:r w:rsidRPr="00935F1D">
        <w:rPr>
          <w:rFonts w:ascii="Times New Roman" w:hAnsi="Times New Roman" w:cs="Times New Roman"/>
          <w:b/>
          <w:color w:val="000000" w:themeColor="text1"/>
        </w:rPr>
        <w:t>nazwa (rodzaj) towaru, których dostawa lub świadczenie będzie prowadzić do jego powstania</w:t>
      </w: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 w:themeColor="text1"/>
          <w:vertAlign w:val="superscript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Wartość towarów lub usług powodująca obowiązek podatkowy u zamawiającego to …………….  zł netto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</w:p>
    <w:p w:rsidR="008C5C14" w:rsidRPr="00935F1D" w:rsidRDefault="008C5C14" w:rsidP="008C5C14">
      <w:pPr>
        <w:numPr>
          <w:ilvl w:val="0"/>
          <w:numId w:val="3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zapoznałem się ze specyfikacją istotnych warunków zamówienia, nie wnoszę do niej zastrzeżeń oraz uzyskałem informacje niezbędne do przygotowania oferty.</w:t>
      </w:r>
    </w:p>
    <w:p w:rsidR="008C5C14" w:rsidRPr="00935F1D" w:rsidRDefault="008C5C14" w:rsidP="008C5C14">
      <w:pPr>
        <w:numPr>
          <w:ilvl w:val="0"/>
          <w:numId w:val="3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uważam się za związanego niniejszą ofertą przez czas wskazany w specyfikacji istotnych warunków zamówienia (30 dni).</w:t>
      </w:r>
    </w:p>
    <w:p w:rsidR="008C5C14" w:rsidRPr="00935F1D" w:rsidRDefault="008C5C14" w:rsidP="008C5C14">
      <w:pPr>
        <w:numPr>
          <w:ilvl w:val="0"/>
          <w:numId w:val="3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ze akceptuję istotne postanowienia umowy i jeśli moja oferta zostanie wybrana, zobowiązuję się do zawarcia umowy w miejscu i terminie wyznaczonym przez Zamawiającego.</w:t>
      </w:r>
    </w:p>
    <w:p w:rsidR="008C5C14" w:rsidRPr="00935F1D" w:rsidRDefault="008C5C14" w:rsidP="008C5C14">
      <w:pPr>
        <w:numPr>
          <w:ilvl w:val="0"/>
          <w:numId w:val="36"/>
        </w:numPr>
        <w:spacing w:after="0"/>
        <w:ind w:left="426" w:hanging="426"/>
        <w:jc w:val="both"/>
        <w:rPr>
          <w:rFonts w:ascii="Times New Roman" w:hAnsi="Times New Roman" w:cs="Times New Roman"/>
        </w:rPr>
      </w:pPr>
      <w:r w:rsidRPr="00935F1D">
        <w:rPr>
          <w:rFonts w:ascii="Times New Roman" w:hAnsi="Times New Roman" w:cs="Times New Roman"/>
        </w:rPr>
        <w:t>Zamierzamy powierzyć wykonanie części zamówienia następującym podwykonawcom (o ile jest to wiadome, podać firmy podwykonawców)………………………………….</w:t>
      </w:r>
    </w:p>
    <w:p w:rsidR="008C5C14" w:rsidRPr="00935F1D" w:rsidRDefault="008C5C14" w:rsidP="008C5C14">
      <w:pPr>
        <w:numPr>
          <w:ilvl w:val="0"/>
          <w:numId w:val="3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Oświadczam, że wyrażam zgodę na przetwarzanie moich danych osobowych zgodnie </w:t>
      </w:r>
      <w:r w:rsidRPr="00935F1D">
        <w:rPr>
          <w:rFonts w:ascii="Times New Roman" w:hAnsi="Times New Roman" w:cs="Times New Roman"/>
          <w:color w:val="000000" w:themeColor="text1"/>
        </w:rPr>
        <w:br/>
        <w:t>z przepisami ustawy z dnia 10 maja 2018 r. o ochronie danych osobowych (Dz.U. z 2018r., poz.1000), w celu ubiegania się o zamówienie publiczne w niniejszym postępowaniu.</w:t>
      </w:r>
    </w:p>
    <w:p w:rsidR="008C5C14" w:rsidRPr="00935F1D" w:rsidRDefault="008C5C14" w:rsidP="008C5C14">
      <w:pPr>
        <w:numPr>
          <w:ilvl w:val="0"/>
          <w:numId w:val="3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Oświadczam, że </w:t>
      </w:r>
      <w:r w:rsidRPr="00935F1D">
        <w:rPr>
          <w:rFonts w:ascii="Times New Roman" w:hAnsi="Times New Roman" w:cs="Times New Roman"/>
          <w:b/>
          <w:color w:val="000000" w:themeColor="text1"/>
        </w:rPr>
        <w:t>jestem / nie jestem</w:t>
      </w:r>
      <w:r w:rsidRPr="00935F1D">
        <w:rPr>
          <w:rFonts w:ascii="Times New Roman" w:hAnsi="Times New Roman" w:cs="Times New Roman"/>
          <w:color w:val="000000" w:themeColor="text1"/>
        </w:rPr>
        <w:t> *</w:t>
      </w:r>
      <w:r w:rsidRPr="00935F1D">
        <w:rPr>
          <w:rFonts w:ascii="Times New Roman" w:hAnsi="Times New Roman" w:cs="Times New Roman"/>
          <w:b/>
          <w:color w:val="000000" w:themeColor="text1"/>
          <w:vertAlign w:val="superscript"/>
        </w:rPr>
        <w:t>)</w:t>
      </w:r>
      <w:r w:rsidRPr="00935F1D">
        <w:rPr>
          <w:rFonts w:ascii="Times New Roman" w:hAnsi="Times New Roman" w:cs="Times New Roman"/>
          <w:color w:val="000000" w:themeColor="text1"/>
        </w:rPr>
        <w:t xml:space="preserve"> mikroprzedsiębiorstwem bądź małym lub średnim przedsiębiorstwem, w rozumieniu przepisów ustawy z dnia 2 lipca 2004 r. o swobodzie działalności gospodarczej</w:t>
      </w:r>
    </w:p>
    <w:p w:rsidR="008C5C14" w:rsidRPr="00935F1D" w:rsidRDefault="008C5C14" w:rsidP="008C5C14">
      <w:pPr>
        <w:numPr>
          <w:ilvl w:val="0"/>
          <w:numId w:val="3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na dzień składania oferty zapoznałem się z załączoną klauzulą informacyjną, o której mowa w Rozdziale 25 SIWZ  oraz wypełniłem obowiązki informacyjne przewidziane w art. 13 lub art. 14 RODO</w:t>
      </w:r>
      <w:r w:rsidRPr="00935F1D">
        <w:rPr>
          <w:rFonts w:ascii="Times New Roman" w:hAnsi="Times New Roman" w:cs="Times New Roman"/>
          <w:color w:val="000000" w:themeColor="text1"/>
          <w:vertAlign w:val="superscript"/>
        </w:rPr>
        <w:t>1)</w:t>
      </w:r>
      <w:r w:rsidRPr="00935F1D">
        <w:rPr>
          <w:rFonts w:ascii="Times New Roman" w:hAnsi="Times New Roman" w:cs="Times New Roman"/>
          <w:color w:val="000000" w:themeColor="text1"/>
        </w:rPr>
        <w:t xml:space="preserve"> wobec osób fizycznych, od których dane osobowe bezpośrednio lub pośrednio pozyskałem w celu ubiegania się o udzielenie zamówienia publicznego w niniejszym postępowaniu.***</w:t>
      </w:r>
    </w:p>
    <w:p w:rsidR="008C5C14" w:rsidRPr="00935F1D" w:rsidRDefault="008C5C14" w:rsidP="008C5C14">
      <w:pPr>
        <w:numPr>
          <w:ilvl w:val="0"/>
          <w:numId w:val="36"/>
        </w:numPr>
        <w:spacing w:after="0" w:line="240" w:lineRule="auto"/>
        <w:ind w:left="426" w:hanging="426"/>
        <w:rPr>
          <w:rFonts w:ascii="Times New Roman" w:hAnsi="Times New Roman" w:cs="Times New Roman"/>
          <w:b/>
          <w:i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Osobą/osobami do kontaktów z Zamawiającym odpowiedzialną/odpowiedzialnymi za wykonanie zobowiązań umowy jest/są: ……………... tel. kontaktowy, faks/e-mail: ……………</w:t>
      </w:r>
    </w:p>
    <w:p w:rsidR="008C5C14" w:rsidRPr="005D215D" w:rsidRDefault="008C5C14" w:rsidP="008C5C14">
      <w:pPr>
        <w:numPr>
          <w:ilvl w:val="0"/>
          <w:numId w:val="36"/>
        </w:numPr>
        <w:spacing w:after="0" w:line="240" w:lineRule="auto"/>
        <w:ind w:left="426" w:hanging="426"/>
        <w:rPr>
          <w:rFonts w:ascii="Times New Roman" w:hAnsi="Times New Roman" w:cs="Times New Roman"/>
          <w:b/>
          <w:i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Oferta została złożona </w:t>
      </w:r>
      <w:r w:rsidRPr="005D215D">
        <w:rPr>
          <w:rFonts w:ascii="Times New Roman" w:hAnsi="Times New Roman" w:cs="Times New Roman"/>
          <w:color w:val="000000" w:themeColor="text1"/>
        </w:rPr>
        <w:t>na ….. stronach.</w:t>
      </w:r>
    </w:p>
    <w:p w:rsidR="008C5C14" w:rsidRPr="005D215D" w:rsidRDefault="008C5C14" w:rsidP="008C5C14">
      <w:pPr>
        <w:numPr>
          <w:ilvl w:val="0"/>
          <w:numId w:val="36"/>
        </w:numPr>
        <w:spacing w:after="0" w:line="240" w:lineRule="auto"/>
        <w:ind w:left="426" w:hanging="426"/>
        <w:rPr>
          <w:rFonts w:ascii="Times New Roman" w:hAnsi="Times New Roman" w:cs="Times New Roman"/>
          <w:b/>
          <w:i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Do oferty dołączono:</w:t>
      </w:r>
    </w:p>
    <w:p w:rsidR="008C5C14" w:rsidRPr="005D215D" w:rsidRDefault="008C5C14" w:rsidP="008C5C14">
      <w:pPr>
        <w:pStyle w:val="Tekstpodstawowy"/>
        <w:ind w:left="284"/>
        <w:rPr>
          <w:rFonts w:ascii="Times New Roman" w:hAnsi="Times New Roman" w:cs="Times New Roman"/>
          <w:color w:val="000000" w:themeColor="text1"/>
        </w:rPr>
      </w:pPr>
    </w:p>
    <w:p w:rsidR="008C5C14" w:rsidRPr="005D215D" w:rsidRDefault="008C5C14" w:rsidP="008C5C14">
      <w:pPr>
        <w:pStyle w:val="Tekstpodstawowy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  ……………………………………..</w:t>
      </w:r>
    </w:p>
    <w:p w:rsidR="008C5C14" w:rsidRPr="005D215D" w:rsidRDefault="008C5C14" w:rsidP="008C5C14">
      <w:pPr>
        <w:ind w:left="4956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......................................................</w:t>
      </w:r>
    </w:p>
    <w:p w:rsidR="008C5C14" w:rsidRPr="005D215D" w:rsidRDefault="008C5C14" w:rsidP="008C5C14">
      <w:pPr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 xml:space="preserve">                                        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 imię i nazwisko oraz podpis osoby (osób)                                                                                 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uprawnionych do reprezentowania wykonawcy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b/>
          <w:i/>
          <w:color w:val="000000" w:themeColor="text1"/>
        </w:rPr>
        <w:t>*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 niepotrzebne skreślić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b/>
          <w:i/>
          <w:color w:val="000000" w:themeColor="text1"/>
        </w:rPr>
        <w:t>**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 dotyczy Wykonawców, których oferty będą generować obowiązek doliczania wartościach podatku VAT do wartości netto oferty, tj. w przypadku: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- wewnątrzwspólnotowego nabycia towarów,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- mechanizmu odwróconego obciążenia, o którym mowa w art. 17 ust. 1 pkt 7 ustawy o podatku od towarów i usług,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lastRenderedPageBreak/>
        <w:t>- importu usług lub importu towarów, z którymi wiąże się obowiązek doliczenia przez zamawiającego przy porównywaniu cen ofertowych podatku VAT.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</w:p>
    <w:p w:rsidR="008C5C14" w:rsidRPr="005D215D" w:rsidRDefault="008C5C14" w:rsidP="008C5C14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  <w:vertAlign w:val="superscript"/>
        </w:rPr>
        <w:t xml:space="preserve">1) 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8C5C14" w:rsidRPr="005D215D" w:rsidRDefault="008C5C14" w:rsidP="008C5C14">
      <w:pPr>
        <w:jc w:val="both"/>
        <w:rPr>
          <w:rFonts w:ascii="Times New Roman" w:hAnsi="Times New Roman" w:cs="Times New Roman"/>
          <w:i/>
          <w:color w:val="000000" w:themeColor="text1"/>
        </w:rPr>
      </w:pP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***jeżeli trzeba powtórzyć</w:t>
      </w:r>
    </w:p>
    <w:p w:rsidR="008C5C14" w:rsidRPr="005D215D" w:rsidRDefault="008C5C14" w:rsidP="008C5C1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br w:type="page"/>
      </w:r>
    </w:p>
    <w:p w:rsidR="008C5C14" w:rsidRPr="005D215D" w:rsidRDefault="008C5C14" w:rsidP="008C5C14">
      <w:pPr>
        <w:rPr>
          <w:rFonts w:ascii="Times New Roman" w:hAnsi="Times New Roman" w:cs="Times New Roman"/>
          <w:b/>
          <w:color w:val="000000" w:themeColor="text1"/>
        </w:rPr>
      </w:pPr>
      <w:r w:rsidRPr="00FC4264">
        <w:rPr>
          <w:rFonts w:ascii="Times New Roman" w:hAnsi="Times New Roman" w:cs="Times New Roman"/>
          <w:b/>
          <w:color w:val="000000" w:themeColor="text1"/>
        </w:rPr>
        <w:lastRenderedPageBreak/>
        <w:t>ZST.KG.2502.1.2018</w:t>
      </w:r>
    </w:p>
    <w:p w:rsidR="008C5C14" w:rsidRPr="005D215D" w:rsidRDefault="008C5C14" w:rsidP="008C5C14">
      <w:pPr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 xml:space="preserve">             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</w:t>
      </w:r>
      <w:r w:rsidRPr="005D215D">
        <w:rPr>
          <w:rFonts w:ascii="Times New Roman" w:hAnsi="Times New Roman" w:cs="Times New Roman"/>
          <w:b/>
          <w:color w:val="000000" w:themeColor="text1"/>
        </w:rPr>
        <w:t>Załącznik nr 1.2</w:t>
      </w:r>
    </w:p>
    <w:p w:rsidR="008C5C14" w:rsidRPr="005D215D" w:rsidRDefault="008C5C14" w:rsidP="008C5C14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FORMULARZ OFERTOWY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Nazwa wykonawcy ……………………………………………………………………………………………………………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Siedziba wykonawcy …………………………………………………………………………………………………………....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NIP …………………………………………………… REGON …………………..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Numer telefonu ……………………………………………………………………………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Numer faksu …………………………………………………………………………………</w:t>
      </w:r>
    </w:p>
    <w:p w:rsidR="008C5C14" w:rsidRPr="005B10AE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B10AE">
        <w:rPr>
          <w:rFonts w:ascii="Times New Roman" w:hAnsi="Times New Roman" w:cs="Times New Roman"/>
          <w:color w:val="000000" w:themeColor="text1"/>
        </w:rPr>
        <w:t>e-mail: .………………………..@..........................................</w:t>
      </w:r>
    </w:p>
    <w:p w:rsidR="008C5C14" w:rsidRPr="005B10AE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  <w:t xml:space="preserve">   ………………………</w:t>
      </w:r>
    </w:p>
    <w:p w:rsidR="008C5C14" w:rsidRPr="005B10AE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  <w:t>(miejscowość i data)</w:t>
      </w:r>
    </w:p>
    <w:p w:rsidR="008C5C14" w:rsidRPr="005D215D" w:rsidRDefault="008C5C14" w:rsidP="008C5C14">
      <w:pPr>
        <w:jc w:val="right"/>
        <w:rPr>
          <w:rFonts w:ascii="Times New Roman" w:hAnsi="Times New Roman" w:cs="Times New Roman"/>
          <w:color w:val="000000" w:themeColor="text1"/>
        </w:rPr>
      </w:pP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B10AE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 xml:space="preserve">Zespół Szkół Technicznych </w:t>
      </w:r>
    </w:p>
    <w:p w:rsidR="008C5C14" w:rsidRPr="005D215D" w:rsidRDefault="008C5C14" w:rsidP="008C5C14">
      <w:pPr>
        <w:jc w:val="right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 xml:space="preserve">  ul. Sejneńska 33</w:t>
      </w:r>
    </w:p>
    <w:p w:rsidR="008C5C14" w:rsidRPr="005D215D" w:rsidRDefault="008C5C14" w:rsidP="008C5C14">
      <w:pPr>
        <w:jc w:val="right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16-400 Suwałki</w:t>
      </w:r>
    </w:p>
    <w:p w:rsidR="008C5C14" w:rsidRPr="005D215D" w:rsidRDefault="008C5C14" w:rsidP="008C5C14">
      <w:pPr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Odpowiadając na ogłoszenie dotyczące przetargu nieograniczonego </w:t>
      </w:r>
      <w:r w:rsidRPr="007A4B12">
        <w:rPr>
          <w:rFonts w:ascii="Times New Roman" w:hAnsi="Times New Roman" w:cs="Times New Roman"/>
          <w:color w:val="000000" w:themeColor="text1"/>
        </w:rPr>
        <w:t xml:space="preserve">na dostawę wyposażenia pracowni </w:t>
      </w:r>
      <w:r w:rsidRPr="007A4B12">
        <w:rPr>
          <w:rFonts w:ascii="Times New Roman" w:eastAsia="Times New Roman" w:hAnsi="Times New Roman" w:cs="Times New Roman"/>
          <w:color w:val="000000" w:themeColor="text1"/>
          <w:lang w:eastAsia="pl-PL"/>
        </w:rPr>
        <w:t>w ramach projektu  Suwalskie Centra Kompetencji Zawodowej - kompleksowy model modernizacji kształcenia zawodowego na terenie Miasta Suwałki  w ramach Regionalnego  Programu  Operacyjnego Województwa Podlaskiego na lata 2014 - 2020</w:t>
      </w:r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</w:p>
    <w:p w:rsidR="008C5C14" w:rsidRPr="005D215D" w:rsidRDefault="008C5C14" w:rsidP="008C5C14">
      <w:pPr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oferuję  wykonanie zamówienia w zakresie objętym specyfikacją istotnych warunków zamówienia w następujący sposób:</w:t>
      </w:r>
    </w:p>
    <w:p w:rsidR="008C5C14" w:rsidRPr="00677279" w:rsidRDefault="008C5C14" w:rsidP="008C5C14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677279">
        <w:rPr>
          <w:rFonts w:ascii="Times New Roman" w:hAnsi="Times New Roman" w:cs="Times New Roman"/>
          <w:b/>
          <w:color w:val="000000" w:themeColor="text1"/>
        </w:rPr>
        <w:t>Część 2</w:t>
      </w:r>
      <w:r w:rsidRPr="00677279">
        <w:rPr>
          <w:rFonts w:ascii="Times New Roman" w:eastAsia="Times New Roman" w:hAnsi="Times New Roman" w:cs="Times New Roman"/>
          <w:b/>
          <w:color w:val="000000" w:themeColor="text1"/>
        </w:rPr>
        <w:t xml:space="preserve"> - dostawa specjalistycznego oprogramowania na potrzeby pracowni programowania obrabiarek sterowanych numerycznie</w:t>
      </w:r>
    </w:p>
    <w:p w:rsidR="008C5C14" w:rsidRPr="005D215D" w:rsidRDefault="008C5C14" w:rsidP="008C5C14">
      <w:pPr>
        <w:pStyle w:val="Akapitzlist"/>
        <w:numPr>
          <w:ilvl w:val="0"/>
          <w:numId w:val="43"/>
        </w:numPr>
        <w:spacing w:after="160" w:line="259" w:lineRule="auto"/>
        <w:ind w:left="360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Cena oferowana netto ……………………………….. zł</w:t>
      </w:r>
    </w:p>
    <w:p w:rsidR="008C5C14" w:rsidRPr="005D215D" w:rsidRDefault="008C5C14" w:rsidP="008C5C14">
      <w:pPr>
        <w:pStyle w:val="Akapitzlist"/>
        <w:ind w:left="360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Plus należny podatek VAT …….. % ………………... zł</w:t>
      </w:r>
    </w:p>
    <w:p w:rsidR="008C5C14" w:rsidRPr="005D215D" w:rsidRDefault="008C5C14" w:rsidP="008C5C14">
      <w:pPr>
        <w:pStyle w:val="Akapitzlist"/>
        <w:ind w:left="360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Wartość brutto oferty: ……………………………….. zł</w:t>
      </w:r>
    </w:p>
    <w:p w:rsidR="008C5C14" w:rsidRPr="005D215D" w:rsidRDefault="008C5C14" w:rsidP="008C5C14">
      <w:pPr>
        <w:pStyle w:val="Akapitzlist"/>
        <w:ind w:left="360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Słownie złotych………………………………………………………………………….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</w:t>
      </w:r>
      <w:r w:rsidRPr="005D215D">
        <w:rPr>
          <w:rFonts w:ascii="Times New Roman" w:hAnsi="Times New Roman" w:cs="Times New Roman"/>
          <w:color w:val="000000" w:themeColor="text1"/>
        </w:rPr>
        <w:t>zgodnie z załączonym „Formularzem cenowym” – załącznik nr 2.2</w:t>
      </w:r>
    </w:p>
    <w:p w:rsidR="008C5C14" w:rsidRPr="005D215D" w:rsidRDefault="008C5C14" w:rsidP="008C5C14">
      <w:pPr>
        <w:pStyle w:val="Akapitzlist"/>
        <w:numPr>
          <w:ilvl w:val="0"/>
          <w:numId w:val="43"/>
        </w:numPr>
        <w:spacing w:after="0" w:line="240" w:lineRule="auto"/>
        <w:ind w:left="360"/>
        <w:rPr>
          <w:rFonts w:ascii="Times New Roman" w:hAnsi="Times New Roman" w:cs="Times New Roman"/>
          <w:b/>
          <w:i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Termin wykonania zamówienia </w:t>
      </w:r>
      <w:r w:rsidRPr="007A4B12">
        <w:rPr>
          <w:rFonts w:ascii="Times New Roman" w:hAnsi="Times New Roman" w:cs="Times New Roman"/>
          <w:color w:val="000000" w:themeColor="text1"/>
        </w:rPr>
        <w:t xml:space="preserve">– </w:t>
      </w:r>
      <w:r w:rsidRPr="007A4B12">
        <w:rPr>
          <w:rFonts w:ascii="Times New Roman" w:hAnsi="Times New Roman" w:cs="Times New Roman"/>
          <w:b/>
          <w:color w:val="000000" w:themeColor="text1"/>
        </w:rPr>
        <w:t>…………..</w:t>
      </w:r>
      <w:r w:rsidRPr="005D215D">
        <w:rPr>
          <w:rFonts w:ascii="Times New Roman" w:hAnsi="Times New Roman" w:cs="Times New Roman"/>
          <w:color w:val="000000" w:themeColor="text1"/>
        </w:rPr>
        <w:t xml:space="preserve">dni </w:t>
      </w:r>
      <w:r w:rsidRPr="005D215D">
        <w:rPr>
          <w:rFonts w:ascii="Times New Roman" w:hAnsi="Times New Roman" w:cs="Times New Roman"/>
          <w:b/>
          <w:color w:val="000000" w:themeColor="text1"/>
        </w:rPr>
        <w:t>od dnia podpisania umowy</w:t>
      </w:r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  <w:r w:rsidRPr="005D215D">
        <w:rPr>
          <w:rFonts w:ascii="Times New Roman" w:hAnsi="Times New Roman" w:cs="Times New Roman"/>
          <w:b/>
          <w:color w:val="000000" w:themeColor="text1"/>
        </w:rPr>
        <w:t xml:space="preserve">– nie więcej niż </w:t>
      </w:r>
      <w:r>
        <w:rPr>
          <w:rFonts w:ascii="Times New Roman" w:hAnsi="Times New Roman" w:cs="Times New Roman"/>
          <w:b/>
          <w:color w:val="000000" w:themeColor="text1"/>
        </w:rPr>
        <w:t>25</w:t>
      </w:r>
      <w:r w:rsidRPr="005D215D">
        <w:rPr>
          <w:rFonts w:ascii="Times New Roman" w:hAnsi="Times New Roman" w:cs="Times New Roman"/>
          <w:b/>
          <w:color w:val="000000" w:themeColor="text1"/>
        </w:rPr>
        <w:t xml:space="preserve"> dni.</w:t>
      </w:r>
    </w:p>
    <w:p w:rsidR="008C5C14" w:rsidRPr="005D215D" w:rsidRDefault="008C5C14" w:rsidP="008C5C14">
      <w:pPr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8C5C14" w:rsidRPr="005D215D" w:rsidRDefault="008C5C14" w:rsidP="008C5C14">
      <w:pPr>
        <w:pStyle w:val="Akapitzlist"/>
        <w:rPr>
          <w:rFonts w:ascii="Times New Roman" w:hAnsi="Times New Roman" w:cs="Times New Roman"/>
          <w:color w:val="000000" w:themeColor="text1"/>
        </w:rPr>
      </w:pPr>
    </w:p>
    <w:p w:rsidR="008C5C14" w:rsidRPr="005D215D" w:rsidRDefault="008C5C14" w:rsidP="008C5C14">
      <w:pPr>
        <w:pStyle w:val="Akapitzlist"/>
        <w:rPr>
          <w:rFonts w:ascii="Times New Roman" w:hAnsi="Times New Roman" w:cs="Times New Roman"/>
          <w:color w:val="000000" w:themeColor="text1"/>
        </w:rPr>
      </w:pPr>
    </w:p>
    <w:p w:rsidR="008C5C14" w:rsidRPr="005D215D" w:rsidRDefault="008C5C14" w:rsidP="008C5C14">
      <w:pPr>
        <w:pStyle w:val="Akapitzlist"/>
        <w:rPr>
          <w:rFonts w:ascii="Times New Roman" w:hAnsi="Times New Roman" w:cs="Times New Roman"/>
          <w:color w:val="000000" w:themeColor="text1"/>
        </w:rPr>
      </w:pPr>
    </w:p>
    <w:p w:rsidR="008C5C14" w:rsidRPr="008C5C14" w:rsidRDefault="008C5C14" w:rsidP="008C5C14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8C5C14">
        <w:rPr>
          <w:rFonts w:ascii="Times New Roman" w:hAnsi="Times New Roman" w:cs="Times New Roman"/>
          <w:color w:val="000000" w:themeColor="text1"/>
        </w:rPr>
        <w:t>Informuję, że:</w:t>
      </w:r>
    </w:p>
    <w:p w:rsidR="008C5C14" w:rsidRPr="005D215D" w:rsidRDefault="008C5C14" w:rsidP="008C5C14">
      <w:pPr>
        <w:spacing w:after="0" w:line="36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- 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  <w:r w:rsidRPr="005D215D">
        <w:rPr>
          <w:rFonts w:ascii="Times New Roman" w:hAnsi="Times New Roman" w:cs="Times New Roman"/>
          <w:color w:val="000000" w:themeColor="text1"/>
        </w:rPr>
        <w:t xml:space="preserve">wybór oferty </w:t>
      </w:r>
      <w:r w:rsidRPr="005D215D">
        <w:rPr>
          <w:rFonts w:ascii="Times New Roman" w:hAnsi="Times New Roman" w:cs="Times New Roman"/>
          <w:b/>
          <w:color w:val="000000" w:themeColor="text1"/>
        </w:rPr>
        <w:t>nie będzie</w:t>
      </w:r>
      <w:r w:rsidRPr="005D215D">
        <w:rPr>
          <w:rFonts w:ascii="Times New Roman" w:hAnsi="Times New Roman" w:cs="Times New Roman"/>
          <w:color w:val="000000" w:themeColor="text1"/>
        </w:rPr>
        <w:t xml:space="preserve"> prowadzić do powstania u zamawiającego obowiązku podatkowego</w:t>
      </w:r>
    </w:p>
    <w:p w:rsidR="008C5C14" w:rsidRPr="005D215D" w:rsidRDefault="008C5C14" w:rsidP="008C5C14">
      <w:pPr>
        <w:spacing w:after="0" w:line="36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- 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  <w:r w:rsidRPr="005D215D">
        <w:rPr>
          <w:rFonts w:ascii="Times New Roman" w:hAnsi="Times New Roman" w:cs="Times New Roman"/>
          <w:color w:val="000000" w:themeColor="text1"/>
        </w:rPr>
        <w:t xml:space="preserve">wybór oferty </w:t>
      </w:r>
      <w:r w:rsidRPr="005D215D">
        <w:rPr>
          <w:rFonts w:ascii="Times New Roman" w:hAnsi="Times New Roman" w:cs="Times New Roman"/>
          <w:b/>
          <w:color w:val="000000" w:themeColor="text1"/>
        </w:rPr>
        <w:t>będzie</w:t>
      </w:r>
      <w:r w:rsidRPr="005D215D">
        <w:rPr>
          <w:rFonts w:ascii="Times New Roman" w:hAnsi="Times New Roman" w:cs="Times New Roman"/>
          <w:color w:val="000000" w:themeColor="text1"/>
          <w:vertAlign w:val="superscript"/>
        </w:rPr>
        <w:t>**</w:t>
      </w:r>
      <w:r w:rsidRPr="005D215D">
        <w:rPr>
          <w:rFonts w:ascii="Times New Roman" w:hAnsi="Times New Roman" w:cs="Times New Roman"/>
          <w:color w:val="000000" w:themeColor="text1"/>
        </w:rPr>
        <w:t xml:space="preserve"> prowadzić do powstania u zamawiającego obowiązku podatkowego w odniesieniu do następujących towarów i usług:</w:t>
      </w: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………………………………………………………………………………………..</w:t>
      </w: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8C5C14" w:rsidRPr="00935F1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 w:themeColor="text1"/>
        </w:rPr>
      </w:pPr>
      <w:r w:rsidRPr="00935F1D">
        <w:rPr>
          <w:rFonts w:ascii="Times New Roman" w:hAnsi="Times New Roman" w:cs="Times New Roman"/>
          <w:b/>
          <w:color w:val="000000" w:themeColor="text1"/>
        </w:rPr>
        <w:t>nazwa (rodzaj) towaru, których dostawa lub świadczenie będzie prowadzić do jego powstania</w:t>
      </w: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 w:themeColor="text1"/>
          <w:vertAlign w:val="superscript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Wartość towarów lub usług powodująca obowiązek podatkowy u zamawiającego to …………….  zł netto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</w:p>
    <w:p w:rsidR="008C5C14" w:rsidRPr="00935F1D" w:rsidRDefault="008C5C14" w:rsidP="008C5C14">
      <w:pPr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zapoznałem się ze specyfikacją istotnych warunków zamówienia, nie wnoszę do niej zastrzeżeń oraz uzyskałem informacje niezbędne do przygotowania oferty.</w:t>
      </w:r>
    </w:p>
    <w:p w:rsidR="008C5C14" w:rsidRPr="00935F1D" w:rsidRDefault="008C5C14" w:rsidP="008C5C14">
      <w:pPr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uważam się za związanego niniejszą ofertą przez czas wskazany w specyfikacji istotnych warunków zamówienia (30 dni).</w:t>
      </w:r>
    </w:p>
    <w:p w:rsidR="008C5C14" w:rsidRPr="00935F1D" w:rsidRDefault="008C5C14" w:rsidP="008C5C14">
      <w:pPr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ze akceptuję istotne postanowienia umowy i jeśli moja oferta zostanie wybrana, zobowiązuję się do zawarcia umowy w miejscu i terminie wyznaczonym przez Zamawiającego.</w:t>
      </w:r>
    </w:p>
    <w:p w:rsidR="008C5C14" w:rsidRPr="00935F1D" w:rsidRDefault="008C5C14" w:rsidP="008C5C14">
      <w:pPr>
        <w:numPr>
          <w:ilvl w:val="0"/>
          <w:numId w:val="63"/>
        </w:numPr>
        <w:spacing w:after="0"/>
        <w:jc w:val="both"/>
        <w:rPr>
          <w:rFonts w:ascii="Times New Roman" w:hAnsi="Times New Roman" w:cs="Times New Roman"/>
        </w:rPr>
      </w:pPr>
      <w:r w:rsidRPr="00935F1D">
        <w:rPr>
          <w:rFonts w:ascii="Times New Roman" w:hAnsi="Times New Roman" w:cs="Times New Roman"/>
        </w:rPr>
        <w:t>Zamierzamy powierzyć wykonanie części zamówienia następującym podwykonawcom (o ile jest to wiadome, podać firmy podwykonawców)………………………………….</w:t>
      </w:r>
    </w:p>
    <w:p w:rsidR="008C5C14" w:rsidRPr="00935F1D" w:rsidRDefault="008C5C14" w:rsidP="008C5C14">
      <w:pPr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Oświadczam, że wyrażam zgodę na przetwarzanie moich danych osobowych zgodnie </w:t>
      </w:r>
      <w:r w:rsidRPr="00935F1D">
        <w:rPr>
          <w:rFonts w:ascii="Times New Roman" w:hAnsi="Times New Roman" w:cs="Times New Roman"/>
          <w:color w:val="000000" w:themeColor="text1"/>
        </w:rPr>
        <w:br/>
        <w:t>z przepisami ustawy z dnia 10 maja 2018 r. o ochronie danych osobowych (Dz.U. z 2018r., poz.1000), w celu ubiegania się o zamówienie publiczne w niniejszym postępowaniu.</w:t>
      </w:r>
    </w:p>
    <w:p w:rsidR="008C5C14" w:rsidRPr="00935F1D" w:rsidRDefault="008C5C14" w:rsidP="008C5C14">
      <w:pPr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Oświadczam, że </w:t>
      </w:r>
      <w:r w:rsidRPr="00935F1D">
        <w:rPr>
          <w:rFonts w:ascii="Times New Roman" w:hAnsi="Times New Roman" w:cs="Times New Roman"/>
          <w:b/>
          <w:color w:val="000000" w:themeColor="text1"/>
        </w:rPr>
        <w:t>jestem / nie jestem</w:t>
      </w:r>
      <w:r w:rsidRPr="00935F1D">
        <w:rPr>
          <w:rFonts w:ascii="Times New Roman" w:hAnsi="Times New Roman" w:cs="Times New Roman"/>
          <w:color w:val="000000" w:themeColor="text1"/>
        </w:rPr>
        <w:t> *</w:t>
      </w:r>
      <w:r w:rsidRPr="00935F1D">
        <w:rPr>
          <w:rFonts w:ascii="Times New Roman" w:hAnsi="Times New Roman" w:cs="Times New Roman"/>
          <w:b/>
          <w:color w:val="000000" w:themeColor="text1"/>
          <w:vertAlign w:val="superscript"/>
        </w:rPr>
        <w:t>)</w:t>
      </w:r>
      <w:r w:rsidRPr="00935F1D">
        <w:rPr>
          <w:rFonts w:ascii="Times New Roman" w:hAnsi="Times New Roman" w:cs="Times New Roman"/>
          <w:color w:val="000000" w:themeColor="text1"/>
        </w:rPr>
        <w:t xml:space="preserve"> mikroprzedsiębiorstwem bądź małym lub średnim przedsiębiorstwem, w rozumieniu przepisów ustawy z dnia 2 lipca 2004 r. o swobodzie działalności gospodarczej</w:t>
      </w:r>
    </w:p>
    <w:p w:rsidR="008C5C14" w:rsidRPr="00935F1D" w:rsidRDefault="008C5C14" w:rsidP="008C5C14">
      <w:pPr>
        <w:numPr>
          <w:ilvl w:val="0"/>
          <w:numId w:val="6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na dzień składania oferty zapoznałem się z załączoną klauzulą informacyjną, o której mowa w Rozdziale 25 SIWZ  oraz wypełniłem obowiązki informacyjne przewidziane w art. 13 lub art. 14 RODO</w:t>
      </w:r>
      <w:r w:rsidRPr="00935F1D">
        <w:rPr>
          <w:rFonts w:ascii="Times New Roman" w:hAnsi="Times New Roman" w:cs="Times New Roman"/>
          <w:color w:val="000000" w:themeColor="text1"/>
          <w:vertAlign w:val="superscript"/>
        </w:rPr>
        <w:t>1)</w:t>
      </w:r>
      <w:r w:rsidRPr="00935F1D">
        <w:rPr>
          <w:rFonts w:ascii="Times New Roman" w:hAnsi="Times New Roman" w:cs="Times New Roman"/>
          <w:color w:val="000000" w:themeColor="text1"/>
        </w:rPr>
        <w:t xml:space="preserve"> wobec osób fizycznych, od których dane osobowe bezpośrednio lub pośrednio pozyskałem w celu ubiegania się o udzielenie zamówienia publicznego w niniejszym postępowaniu.***</w:t>
      </w:r>
    </w:p>
    <w:p w:rsidR="008C5C14" w:rsidRPr="00935F1D" w:rsidRDefault="008C5C14" w:rsidP="008C5C14">
      <w:pPr>
        <w:numPr>
          <w:ilvl w:val="0"/>
          <w:numId w:val="63"/>
        </w:num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Osobą/osobami do kontaktów z Zamawiającym odpowiedzialną/odpowiedzialnymi za wykonanie zobowiązań umowy jest/są: ……………... tel. kontaktowy, faks/e-mail: ……………</w:t>
      </w:r>
    </w:p>
    <w:p w:rsidR="008C5C14" w:rsidRPr="005D215D" w:rsidRDefault="008C5C14" w:rsidP="008C5C14">
      <w:pPr>
        <w:numPr>
          <w:ilvl w:val="0"/>
          <w:numId w:val="63"/>
        </w:num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Oferta została złożona </w:t>
      </w:r>
      <w:r w:rsidRPr="005D215D">
        <w:rPr>
          <w:rFonts w:ascii="Times New Roman" w:hAnsi="Times New Roman" w:cs="Times New Roman"/>
          <w:color w:val="000000" w:themeColor="text1"/>
        </w:rPr>
        <w:t>na ….. stronach.</w:t>
      </w:r>
    </w:p>
    <w:p w:rsidR="008C5C14" w:rsidRPr="005D215D" w:rsidRDefault="008C5C14" w:rsidP="008C5C14">
      <w:pPr>
        <w:numPr>
          <w:ilvl w:val="0"/>
          <w:numId w:val="63"/>
        </w:num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Do oferty dołączono:</w:t>
      </w:r>
    </w:p>
    <w:p w:rsidR="008C5C14" w:rsidRPr="005D215D" w:rsidRDefault="008C5C14" w:rsidP="008C5C14">
      <w:pPr>
        <w:pStyle w:val="Tekstpodstawowy"/>
        <w:ind w:left="284"/>
        <w:rPr>
          <w:rFonts w:ascii="Times New Roman" w:hAnsi="Times New Roman" w:cs="Times New Roman"/>
          <w:color w:val="000000" w:themeColor="text1"/>
        </w:rPr>
      </w:pPr>
    </w:p>
    <w:p w:rsidR="008C5C14" w:rsidRPr="005D215D" w:rsidRDefault="008C5C14" w:rsidP="008C5C14">
      <w:pPr>
        <w:pStyle w:val="Tekstpodstawowy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  ……………………………………..</w:t>
      </w:r>
    </w:p>
    <w:p w:rsidR="008C5C14" w:rsidRPr="005D215D" w:rsidRDefault="008C5C14" w:rsidP="008C5C14">
      <w:pPr>
        <w:ind w:left="4956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......................................................</w:t>
      </w:r>
    </w:p>
    <w:p w:rsidR="008C5C14" w:rsidRPr="005D215D" w:rsidRDefault="008C5C14" w:rsidP="008C5C14">
      <w:pPr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 xml:space="preserve">                                        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 imię i nazwisko oraz podpis osoby (osób)                                                                                 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uprawnionych do reprezentowania wykonawcy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b/>
          <w:i/>
          <w:color w:val="000000" w:themeColor="text1"/>
        </w:rPr>
        <w:t>*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 niepotrzebne skreślić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b/>
          <w:i/>
          <w:color w:val="000000" w:themeColor="text1"/>
        </w:rPr>
        <w:t>**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 dotyczy Wykonawców, których oferty będą generować obowiązek doliczania wartościach podatku VAT do wartości netto oferty, tj. w przypadku: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lastRenderedPageBreak/>
        <w:t>- wewnątrzwspólnotowego nabycia towarów,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- mechanizmu odwróconego obciążenia, o którym mowa w art. 17 ust. 1 pkt 7 ustawy o podatku od towarów i usług,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- importu usług lub importu towarów, z którymi wiąże się obowiązek doliczenia przez zamawiającego przy porównywaniu cen ofertowych podatku VAT.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</w:p>
    <w:p w:rsidR="008C5C14" w:rsidRPr="005D215D" w:rsidRDefault="008C5C14" w:rsidP="008C5C14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  <w:vertAlign w:val="superscript"/>
        </w:rPr>
        <w:t xml:space="preserve">1) 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8C5C14" w:rsidRPr="005D215D" w:rsidRDefault="008C5C14" w:rsidP="008C5C14">
      <w:pPr>
        <w:jc w:val="both"/>
        <w:rPr>
          <w:rFonts w:ascii="Times New Roman" w:hAnsi="Times New Roman" w:cs="Times New Roman"/>
          <w:i/>
          <w:color w:val="000000" w:themeColor="text1"/>
        </w:rPr>
      </w:pP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***jeżeli trzeba powtórzyć</w:t>
      </w:r>
    </w:p>
    <w:p w:rsidR="008C5C14" w:rsidRPr="005D215D" w:rsidRDefault="008C5C14" w:rsidP="008C5C1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br w:type="page"/>
      </w:r>
    </w:p>
    <w:p w:rsidR="008C5C14" w:rsidRPr="005D215D" w:rsidRDefault="008C5C14" w:rsidP="008C5C14">
      <w:pPr>
        <w:rPr>
          <w:rFonts w:ascii="Times New Roman" w:hAnsi="Times New Roman" w:cs="Times New Roman"/>
          <w:b/>
          <w:color w:val="000000" w:themeColor="text1"/>
        </w:rPr>
      </w:pPr>
      <w:r w:rsidRPr="00FC4264">
        <w:rPr>
          <w:rFonts w:ascii="Times New Roman" w:hAnsi="Times New Roman" w:cs="Times New Roman"/>
          <w:b/>
          <w:color w:val="000000" w:themeColor="text1"/>
        </w:rPr>
        <w:lastRenderedPageBreak/>
        <w:t>ZST.KG.2502.1.2018</w:t>
      </w:r>
    </w:p>
    <w:p w:rsidR="008C5C14" w:rsidRPr="005D215D" w:rsidRDefault="008C5C14" w:rsidP="008C5C14">
      <w:pPr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 xml:space="preserve">             </w:t>
      </w:r>
      <w:r w:rsidRPr="005D215D">
        <w:rPr>
          <w:rFonts w:ascii="Times New Roman" w:hAnsi="Times New Roman" w:cs="Times New Roman"/>
          <w:b/>
          <w:color w:val="000000" w:themeColor="text1"/>
        </w:rPr>
        <w:t>Załącznik nr 1.3</w:t>
      </w:r>
    </w:p>
    <w:p w:rsidR="008C5C14" w:rsidRPr="005D215D" w:rsidRDefault="008C5C14" w:rsidP="008C5C14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FORMULARZ OFERTOWY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Nazwa wykonawcy ……………………………………………………………………………………………………………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Siedziba wykonawcy …………………………………………………………………………………………………………....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NIP …………………………………………………… REGON …………………………………….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Numer telefonu ……………………………………………………………………………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Numer faksu …………………………………………………………………………………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  <w:lang w:val="en-US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>e-mail: ……………………………………………..@..........................................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  <w:lang w:val="en-US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  <w:t>………………………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  <w:lang w:val="en-US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  <w:t>(</w:t>
      </w:r>
      <w:proofErr w:type="spellStart"/>
      <w:r w:rsidRPr="005D215D">
        <w:rPr>
          <w:rFonts w:ascii="Times New Roman" w:hAnsi="Times New Roman" w:cs="Times New Roman"/>
          <w:color w:val="000000" w:themeColor="text1"/>
          <w:lang w:val="en-US"/>
        </w:rPr>
        <w:t>miejscowość</w:t>
      </w:r>
      <w:proofErr w:type="spellEnd"/>
      <w:r w:rsidRPr="005D215D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 w:rsidRPr="005D215D">
        <w:rPr>
          <w:rFonts w:ascii="Times New Roman" w:hAnsi="Times New Roman" w:cs="Times New Roman"/>
          <w:color w:val="000000" w:themeColor="text1"/>
          <w:lang w:val="en-US"/>
        </w:rPr>
        <w:t>i</w:t>
      </w:r>
      <w:proofErr w:type="spellEnd"/>
      <w:r w:rsidRPr="005D215D">
        <w:rPr>
          <w:rFonts w:ascii="Times New Roman" w:hAnsi="Times New Roman" w:cs="Times New Roman"/>
          <w:color w:val="000000" w:themeColor="text1"/>
          <w:lang w:val="en-US"/>
        </w:rPr>
        <w:t xml:space="preserve"> data)</w:t>
      </w:r>
    </w:p>
    <w:p w:rsidR="008C5C14" w:rsidRPr="005D215D" w:rsidRDefault="008C5C14" w:rsidP="008C5C14">
      <w:pPr>
        <w:jc w:val="right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  <w:lang w:val="en-US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 xml:space="preserve">Zespół Szkół Technicznych </w:t>
      </w:r>
    </w:p>
    <w:p w:rsidR="008C5C14" w:rsidRPr="005D215D" w:rsidRDefault="008C5C14" w:rsidP="008C5C14">
      <w:pPr>
        <w:jc w:val="right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 xml:space="preserve">  ul. Sejneńska 33</w:t>
      </w:r>
    </w:p>
    <w:p w:rsidR="008C5C14" w:rsidRPr="007A4B12" w:rsidRDefault="008C5C14" w:rsidP="008C5C14">
      <w:pPr>
        <w:jc w:val="right"/>
        <w:rPr>
          <w:rFonts w:ascii="Times New Roman" w:hAnsi="Times New Roman" w:cs="Times New Roman"/>
          <w:color w:val="000000" w:themeColor="text1"/>
        </w:rPr>
      </w:pPr>
      <w:r w:rsidRPr="007A4B12">
        <w:rPr>
          <w:rFonts w:ascii="Times New Roman" w:hAnsi="Times New Roman" w:cs="Times New Roman"/>
          <w:color w:val="000000" w:themeColor="text1"/>
        </w:rPr>
        <w:t>16-400 Suwałki</w:t>
      </w:r>
    </w:p>
    <w:p w:rsidR="008C5C14" w:rsidRPr="005D215D" w:rsidRDefault="008C5C14" w:rsidP="008C5C14">
      <w:pPr>
        <w:jc w:val="both"/>
        <w:rPr>
          <w:rFonts w:ascii="Times New Roman" w:hAnsi="Times New Roman" w:cs="Times New Roman"/>
          <w:color w:val="000000" w:themeColor="text1"/>
        </w:rPr>
      </w:pPr>
      <w:r w:rsidRPr="007A4B12">
        <w:rPr>
          <w:rFonts w:ascii="Times New Roman" w:hAnsi="Times New Roman" w:cs="Times New Roman"/>
          <w:color w:val="000000" w:themeColor="text1"/>
        </w:rPr>
        <w:t xml:space="preserve">Odpowiadając na ogłoszenie dotyczące przetargu nieograniczonego na dostawę wyposażenia pracowni </w:t>
      </w:r>
      <w:r w:rsidRPr="007A4B12">
        <w:rPr>
          <w:rFonts w:ascii="Times New Roman" w:eastAsia="Times New Roman" w:hAnsi="Times New Roman" w:cs="Times New Roman"/>
          <w:color w:val="000000" w:themeColor="text1"/>
          <w:lang w:eastAsia="pl-PL"/>
        </w:rPr>
        <w:t>w ramach projektu  Suwalskie Centra Kompetencji Zawodowej - kompleksowy model modernizacji kształcenia zawodowego na terenie Miasta Suwałki  w ramach Regionalnego  Programu  Operacyjnego Województwa Podlaskiego na lata 2014 - 2020</w:t>
      </w:r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</w:p>
    <w:p w:rsidR="008C5C14" w:rsidRPr="005D215D" w:rsidRDefault="008C5C14" w:rsidP="008C5C14">
      <w:pPr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oferuję  wykonanie zamówienia w zakresie objętym specyfikacją istotnych warunków zamówienia w następujący sposób:</w:t>
      </w:r>
    </w:p>
    <w:p w:rsidR="008C5C14" w:rsidRPr="005D215D" w:rsidRDefault="008C5C14" w:rsidP="008C5C14">
      <w:pPr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8C5C14" w:rsidRPr="005D215D" w:rsidRDefault="008C5C14" w:rsidP="008C5C14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Część 3</w:t>
      </w:r>
      <w:r w:rsidRPr="00677279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</w:t>
      </w:r>
      <w:r w:rsidRPr="00677279"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  <w:t>dostawa sprzętu komputerowego do pracowni programowania obrabiarek sterowanych numerycznie i Szkolnego Punktu Informacji i Kariery</w:t>
      </w:r>
    </w:p>
    <w:p w:rsidR="008C5C14" w:rsidRPr="005D215D" w:rsidRDefault="008C5C14" w:rsidP="008C5C14">
      <w:pPr>
        <w:pStyle w:val="Akapitzlist"/>
        <w:numPr>
          <w:ilvl w:val="0"/>
          <w:numId w:val="37"/>
        </w:numPr>
        <w:spacing w:after="160" w:line="259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Cena oferowana netto ……………………………….. zł</w:t>
      </w:r>
    </w:p>
    <w:p w:rsidR="008C5C14" w:rsidRPr="005D215D" w:rsidRDefault="008C5C14" w:rsidP="008C5C14">
      <w:pPr>
        <w:pStyle w:val="Akapitzlist"/>
        <w:ind w:left="360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Plus należny podatek VAT …….. % ………………... zł</w:t>
      </w:r>
    </w:p>
    <w:p w:rsidR="008C5C14" w:rsidRPr="005D215D" w:rsidRDefault="008C5C14" w:rsidP="008C5C14">
      <w:pPr>
        <w:pStyle w:val="Akapitzlist"/>
        <w:ind w:left="360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Wartość brutto oferty: ……………………………….. zł</w:t>
      </w:r>
    </w:p>
    <w:p w:rsidR="008C5C14" w:rsidRPr="005D215D" w:rsidRDefault="008C5C14" w:rsidP="008C5C14">
      <w:pPr>
        <w:pStyle w:val="Akapitzlist"/>
        <w:ind w:left="360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Słownie złotych………………………………………………………………………….</w:t>
      </w:r>
    </w:p>
    <w:p w:rsidR="008C5C14" w:rsidRDefault="008C5C14" w:rsidP="008C5C14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zgodnie z załączonym „Formularzem cenowym” – załącznik nr 2.3</w:t>
      </w:r>
      <w:r>
        <w:rPr>
          <w:rFonts w:ascii="Times New Roman" w:hAnsi="Times New Roman" w:cs="Times New Roman"/>
          <w:color w:val="000000" w:themeColor="text1"/>
        </w:rPr>
        <w:t xml:space="preserve">. </w:t>
      </w:r>
      <w:r w:rsidRPr="00FC4264">
        <w:rPr>
          <w:rFonts w:ascii="Times New Roman" w:hAnsi="Times New Roman" w:cs="Times New Roman"/>
          <w:color w:val="000000" w:themeColor="text1"/>
        </w:rPr>
        <w:t xml:space="preserve">Zgodnie z art. 83 ust. 1 pkt 26 ustawy o podatku od towarów i usług stawkę podatku w wysokości 0% stosuje się m. in. do dostawy </w:t>
      </w:r>
      <w:r w:rsidRPr="00FC4264">
        <w:rPr>
          <w:rFonts w:ascii="Times New Roman" w:hAnsi="Times New Roman" w:cs="Times New Roman"/>
          <w:b/>
          <w:color w:val="000000" w:themeColor="text1"/>
        </w:rPr>
        <w:t xml:space="preserve">sprzętu komputerowego dla  placówek  oświatowych. Wykaz  sprzętu  komputerowego do </w:t>
      </w:r>
      <w:r w:rsidRPr="00FC4264">
        <w:rPr>
          <w:rFonts w:ascii="Times New Roman" w:hAnsi="Times New Roman" w:cs="Times New Roman"/>
          <w:b/>
          <w:color w:val="000000" w:themeColor="text1"/>
        </w:rPr>
        <w:lastRenderedPageBreak/>
        <w:t>którego zastosowanie ma staw</w:t>
      </w:r>
      <w:bookmarkStart w:id="0" w:name="_GoBack"/>
      <w:bookmarkEnd w:id="0"/>
      <w:r w:rsidRPr="00FC4264">
        <w:rPr>
          <w:rFonts w:ascii="Times New Roman" w:hAnsi="Times New Roman" w:cs="Times New Roman"/>
          <w:b/>
          <w:color w:val="000000" w:themeColor="text1"/>
        </w:rPr>
        <w:t xml:space="preserve">ka 0% został określony w załączniku nr 8 do  ustawy  o  podatku  od  towarów  i  usług.  </w:t>
      </w:r>
    </w:p>
    <w:p w:rsidR="008C5C14" w:rsidRPr="00677279" w:rsidRDefault="008C5C14" w:rsidP="008C5C14">
      <w:pPr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M</w:t>
      </w:r>
      <w:r w:rsidRPr="0032114C">
        <w:rPr>
          <w:rFonts w:ascii="Times New Roman" w:hAnsi="Times New Roman" w:cs="Times New Roman"/>
          <w:b/>
        </w:rPr>
        <w:t xml:space="preserve">ateriały objęte stawką Vat w </w:t>
      </w:r>
      <w:r>
        <w:rPr>
          <w:rFonts w:ascii="Times New Roman" w:hAnsi="Times New Roman" w:cs="Times New Roman"/>
          <w:b/>
        </w:rPr>
        <w:t xml:space="preserve"> </w:t>
      </w:r>
      <w:r w:rsidRPr="0032114C">
        <w:rPr>
          <w:rFonts w:ascii="Times New Roman" w:hAnsi="Times New Roman" w:cs="Times New Roman"/>
          <w:b/>
        </w:rPr>
        <w:t xml:space="preserve">wys. 0%: pozycja </w:t>
      </w:r>
      <w:r w:rsidRPr="00421AC9">
        <w:rPr>
          <w:rFonts w:ascii="Times New Roman" w:hAnsi="Times New Roman" w:cs="Times New Roman"/>
          <w:b/>
          <w:color w:val="FF0000"/>
        </w:rPr>
        <w:t>1,  i</w:t>
      </w:r>
      <w:r w:rsidR="00421AC9" w:rsidRPr="00421AC9">
        <w:rPr>
          <w:rFonts w:ascii="Times New Roman" w:hAnsi="Times New Roman" w:cs="Times New Roman"/>
          <w:b/>
          <w:color w:val="FF0000"/>
        </w:rPr>
        <w:t xml:space="preserve"> 4</w:t>
      </w:r>
      <w:r w:rsidRPr="00421AC9">
        <w:rPr>
          <w:rFonts w:ascii="Times New Roman" w:hAnsi="Times New Roman" w:cs="Times New Roman"/>
          <w:b/>
          <w:color w:val="FF0000"/>
        </w:rPr>
        <w:t xml:space="preserve">. </w:t>
      </w:r>
      <w:r>
        <w:rPr>
          <w:rFonts w:ascii="Times New Roman" w:hAnsi="Times New Roman" w:cs="Times New Roman"/>
          <w:b/>
        </w:rPr>
        <w:t>w formularzu cenowym – załącznik 2.3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</w:p>
    <w:p w:rsidR="008C5C14" w:rsidRPr="005D215D" w:rsidRDefault="008C5C14" w:rsidP="008C5C14">
      <w:pPr>
        <w:pStyle w:val="Akapitzlist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Termin wykonania zamówienia </w:t>
      </w:r>
      <w:r w:rsidRPr="007A4B12">
        <w:rPr>
          <w:rFonts w:ascii="Times New Roman" w:hAnsi="Times New Roman" w:cs="Times New Roman"/>
          <w:color w:val="000000" w:themeColor="text1"/>
        </w:rPr>
        <w:t xml:space="preserve">– </w:t>
      </w:r>
      <w:r w:rsidRPr="007A4B12">
        <w:rPr>
          <w:rFonts w:ascii="Times New Roman" w:hAnsi="Times New Roman" w:cs="Times New Roman"/>
          <w:b/>
          <w:color w:val="000000" w:themeColor="text1"/>
        </w:rPr>
        <w:t>…………..</w:t>
      </w:r>
      <w:r w:rsidRPr="005D215D">
        <w:rPr>
          <w:rFonts w:ascii="Times New Roman" w:hAnsi="Times New Roman" w:cs="Times New Roman"/>
          <w:color w:val="000000" w:themeColor="text1"/>
        </w:rPr>
        <w:t xml:space="preserve">dni </w:t>
      </w:r>
      <w:r w:rsidRPr="005D215D">
        <w:rPr>
          <w:rFonts w:ascii="Times New Roman" w:hAnsi="Times New Roman" w:cs="Times New Roman"/>
          <w:b/>
          <w:color w:val="000000" w:themeColor="text1"/>
        </w:rPr>
        <w:t>od dnia podpisania umowy</w:t>
      </w:r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  <w:r w:rsidRPr="005D215D">
        <w:rPr>
          <w:rFonts w:ascii="Times New Roman" w:hAnsi="Times New Roman" w:cs="Times New Roman"/>
          <w:b/>
          <w:color w:val="000000" w:themeColor="text1"/>
        </w:rPr>
        <w:t xml:space="preserve">– nie więcej niż </w:t>
      </w:r>
      <w:r>
        <w:rPr>
          <w:rFonts w:ascii="Times New Roman" w:hAnsi="Times New Roman" w:cs="Times New Roman"/>
          <w:b/>
          <w:color w:val="000000" w:themeColor="text1"/>
        </w:rPr>
        <w:t>25</w:t>
      </w:r>
      <w:r w:rsidRPr="005D215D">
        <w:rPr>
          <w:rFonts w:ascii="Times New Roman" w:hAnsi="Times New Roman" w:cs="Times New Roman"/>
          <w:b/>
          <w:color w:val="000000" w:themeColor="text1"/>
        </w:rPr>
        <w:t xml:space="preserve"> dni.</w:t>
      </w:r>
    </w:p>
    <w:p w:rsidR="008C5C14" w:rsidRPr="005D215D" w:rsidRDefault="008C5C14" w:rsidP="008C5C14">
      <w:pPr>
        <w:pStyle w:val="Akapitzlist"/>
        <w:rPr>
          <w:rFonts w:ascii="Times New Roman" w:hAnsi="Times New Roman" w:cs="Times New Roman"/>
          <w:color w:val="000000" w:themeColor="text1"/>
        </w:rPr>
      </w:pPr>
    </w:p>
    <w:p w:rsidR="008C5C14" w:rsidRPr="000461CF" w:rsidRDefault="008C5C14" w:rsidP="008C5C14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0461CF">
        <w:rPr>
          <w:rFonts w:ascii="Times New Roman" w:hAnsi="Times New Roman" w:cs="Times New Roman"/>
          <w:color w:val="000000" w:themeColor="text1"/>
        </w:rPr>
        <w:t>Informuję, że:</w:t>
      </w:r>
    </w:p>
    <w:p w:rsidR="008C5C14" w:rsidRPr="005D215D" w:rsidRDefault="008C5C14" w:rsidP="008C5C14">
      <w:pPr>
        <w:spacing w:after="0" w:line="36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- 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  <w:r w:rsidRPr="005D215D">
        <w:rPr>
          <w:rFonts w:ascii="Times New Roman" w:hAnsi="Times New Roman" w:cs="Times New Roman"/>
          <w:color w:val="000000" w:themeColor="text1"/>
        </w:rPr>
        <w:t xml:space="preserve">wybór oferty </w:t>
      </w:r>
      <w:r w:rsidRPr="005D215D">
        <w:rPr>
          <w:rFonts w:ascii="Times New Roman" w:hAnsi="Times New Roman" w:cs="Times New Roman"/>
          <w:b/>
          <w:color w:val="000000" w:themeColor="text1"/>
        </w:rPr>
        <w:t>nie będzie</w:t>
      </w:r>
      <w:r w:rsidRPr="005D215D">
        <w:rPr>
          <w:rFonts w:ascii="Times New Roman" w:hAnsi="Times New Roman" w:cs="Times New Roman"/>
          <w:color w:val="000000" w:themeColor="text1"/>
        </w:rPr>
        <w:t xml:space="preserve"> prowadzić do powstania u zamawiającego obowiązku podatkowego</w:t>
      </w:r>
    </w:p>
    <w:p w:rsidR="008C5C14" w:rsidRPr="005D215D" w:rsidRDefault="008C5C14" w:rsidP="008C5C14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- 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  <w:r w:rsidRPr="005D215D">
        <w:rPr>
          <w:rFonts w:ascii="Times New Roman" w:hAnsi="Times New Roman" w:cs="Times New Roman"/>
          <w:color w:val="000000" w:themeColor="text1"/>
        </w:rPr>
        <w:t xml:space="preserve">wybór oferty </w:t>
      </w:r>
      <w:r w:rsidRPr="005D215D">
        <w:rPr>
          <w:rFonts w:ascii="Times New Roman" w:hAnsi="Times New Roman" w:cs="Times New Roman"/>
          <w:b/>
          <w:color w:val="000000" w:themeColor="text1"/>
        </w:rPr>
        <w:t>będzie</w:t>
      </w:r>
      <w:r w:rsidRPr="005D215D">
        <w:rPr>
          <w:rFonts w:ascii="Times New Roman" w:hAnsi="Times New Roman" w:cs="Times New Roman"/>
          <w:color w:val="000000" w:themeColor="text1"/>
          <w:vertAlign w:val="superscript"/>
        </w:rPr>
        <w:t>**</w:t>
      </w:r>
      <w:r w:rsidRPr="005D215D">
        <w:rPr>
          <w:rFonts w:ascii="Times New Roman" w:hAnsi="Times New Roman" w:cs="Times New Roman"/>
          <w:color w:val="000000" w:themeColor="text1"/>
        </w:rPr>
        <w:t xml:space="preserve"> prowadzić do powstania u zamawiającego obowiązku podatkowego w odniesieniu do następujących towarów i usług:</w:t>
      </w: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………………………………………………………………………………………..</w:t>
      </w: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8C5C14" w:rsidRPr="00935F1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 w:themeColor="text1"/>
        </w:rPr>
      </w:pPr>
      <w:r w:rsidRPr="00935F1D">
        <w:rPr>
          <w:rFonts w:ascii="Times New Roman" w:hAnsi="Times New Roman" w:cs="Times New Roman"/>
          <w:b/>
          <w:color w:val="000000" w:themeColor="text1"/>
        </w:rPr>
        <w:t>nazwa (rodzaj) towaru, których dostawa lub świadczenie będzie prowadzić do jego powstania</w:t>
      </w: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</w:p>
    <w:p w:rsidR="008C5C14" w:rsidRPr="005D215D" w:rsidRDefault="008C5C14" w:rsidP="008C5C14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000000" w:themeColor="text1"/>
          <w:vertAlign w:val="superscript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Wartość towarów lub usług powodująca obowiązek podatkowy u zamawiającego to …………….  zł netto</w:t>
      </w:r>
      <w:r w:rsidRPr="005D215D">
        <w:rPr>
          <w:rFonts w:ascii="Times New Roman" w:hAnsi="Times New Roman" w:cs="Times New Roman"/>
          <w:b/>
          <w:color w:val="000000" w:themeColor="text1"/>
          <w:vertAlign w:val="superscript"/>
        </w:rPr>
        <w:t>*</w:t>
      </w:r>
    </w:p>
    <w:p w:rsidR="008C5C14" w:rsidRPr="00935F1D" w:rsidRDefault="008C5C14" w:rsidP="008C5C14">
      <w:pPr>
        <w:numPr>
          <w:ilvl w:val="0"/>
          <w:numId w:val="6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zapoznałem się ze specyfikacją istotnych warunków zamówienia, nie wnoszę do niej zastrzeżeń oraz uzyskałem informacje niezbędne do przygotowania oferty.</w:t>
      </w:r>
    </w:p>
    <w:p w:rsidR="008C5C14" w:rsidRPr="00935F1D" w:rsidRDefault="008C5C14" w:rsidP="008C5C14">
      <w:pPr>
        <w:numPr>
          <w:ilvl w:val="0"/>
          <w:numId w:val="6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uważam się za związanego niniejszą ofertą przez czas wskazany w specyfikacji istotnych warunków zamówienia (30 dni).</w:t>
      </w:r>
    </w:p>
    <w:p w:rsidR="008C5C14" w:rsidRPr="00935F1D" w:rsidRDefault="008C5C14" w:rsidP="008C5C14">
      <w:pPr>
        <w:numPr>
          <w:ilvl w:val="0"/>
          <w:numId w:val="6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ze akceptuję istotne postanowienia umowy i jeśli moja oferta zostanie wybrana, zobowiązuję się do zawarcia umowy w miejscu i terminie wyznaczonym przez Zamawiającego.</w:t>
      </w:r>
    </w:p>
    <w:p w:rsidR="008C5C14" w:rsidRPr="00935F1D" w:rsidRDefault="008C5C14" w:rsidP="008C5C14">
      <w:pPr>
        <w:numPr>
          <w:ilvl w:val="0"/>
          <w:numId w:val="61"/>
        </w:numPr>
        <w:spacing w:after="0"/>
        <w:jc w:val="both"/>
        <w:rPr>
          <w:rFonts w:ascii="Times New Roman" w:hAnsi="Times New Roman" w:cs="Times New Roman"/>
        </w:rPr>
      </w:pPr>
      <w:r w:rsidRPr="00935F1D">
        <w:rPr>
          <w:rFonts w:ascii="Times New Roman" w:hAnsi="Times New Roman" w:cs="Times New Roman"/>
        </w:rPr>
        <w:t>Zamierzamy powierzyć wykonanie części zamówienia następującym podwykonawcom (o ile jest to wiadome, podać firmy podwykonawców)………………………………….</w:t>
      </w:r>
    </w:p>
    <w:p w:rsidR="008C5C14" w:rsidRPr="00935F1D" w:rsidRDefault="008C5C14" w:rsidP="008C5C14">
      <w:pPr>
        <w:numPr>
          <w:ilvl w:val="0"/>
          <w:numId w:val="61"/>
        </w:num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Oświadczam, że wyrażam zgodę na przetwarzanie moich danych osobowych zgodnie </w:t>
      </w:r>
      <w:r w:rsidRPr="00935F1D">
        <w:rPr>
          <w:rFonts w:ascii="Times New Roman" w:hAnsi="Times New Roman" w:cs="Times New Roman"/>
          <w:color w:val="000000" w:themeColor="text1"/>
        </w:rPr>
        <w:br/>
        <w:t>z przepisami ustawy z dnia 10 maja 2018 r. o ochronie danych osobowych (Dz.U. z 2018r., poz.1000), w celu ubiegania się o zamówienie publiczne w niniejszym postępowaniu.</w:t>
      </w:r>
    </w:p>
    <w:p w:rsidR="008C5C14" w:rsidRPr="00935F1D" w:rsidRDefault="008C5C14" w:rsidP="008C5C14">
      <w:pPr>
        <w:numPr>
          <w:ilvl w:val="0"/>
          <w:numId w:val="61"/>
        </w:num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Oświadczam, że </w:t>
      </w:r>
      <w:r w:rsidRPr="00935F1D">
        <w:rPr>
          <w:rFonts w:ascii="Times New Roman" w:hAnsi="Times New Roman" w:cs="Times New Roman"/>
          <w:b/>
          <w:color w:val="000000" w:themeColor="text1"/>
        </w:rPr>
        <w:t>jestem / nie jestem</w:t>
      </w:r>
      <w:r w:rsidRPr="00935F1D">
        <w:rPr>
          <w:rFonts w:ascii="Times New Roman" w:hAnsi="Times New Roman" w:cs="Times New Roman"/>
          <w:color w:val="000000" w:themeColor="text1"/>
        </w:rPr>
        <w:t> *</w:t>
      </w:r>
      <w:r w:rsidRPr="00935F1D">
        <w:rPr>
          <w:rFonts w:ascii="Times New Roman" w:hAnsi="Times New Roman" w:cs="Times New Roman"/>
          <w:b/>
          <w:color w:val="000000" w:themeColor="text1"/>
          <w:vertAlign w:val="superscript"/>
        </w:rPr>
        <w:t>)</w:t>
      </w:r>
      <w:r w:rsidRPr="00935F1D">
        <w:rPr>
          <w:rFonts w:ascii="Times New Roman" w:hAnsi="Times New Roman" w:cs="Times New Roman"/>
          <w:color w:val="000000" w:themeColor="text1"/>
        </w:rPr>
        <w:t xml:space="preserve"> mikroprzedsiębiorstwem bądź małym lub średnim przedsiębiorstwem, w rozumieniu przepisów ustawy z dnia 2 lipca 2004 r. o swobodzie działalności gospodarczej</w:t>
      </w:r>
    </w:p>
    <w:p w:rsidR="008C5C14" w:rsidRPr="00935F1D" w:rsidRDefault="008C5C14" w:rsidP="008C5C14">
      <w:pPr>
        <w:numPr>
          <w:ilvl w:val="0"/>
          <w:numId w:val="61"/>
        </w:numPr>
        <w:spacing w:after="0" w:line="240" w:lineRule="auto"/>
        <w:ind w:left="284"/>
        <w:jc w:val="both"/>
        <w:rPr>
          <w:rFonts w:ascii="Times New Roman" w:hAnsi="Times New Roman" w:cs="Times New Roman"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Oświadczam, że na dzień składania oferty zapoznałem się z załączoną klauzulą informacyjną, o której mowa w Rozdziale 25 SIWZ  oraz wypełniłem obowiązki informacyjne przewidziane w art. 13 lub art. 14 RODO</w:t>
      </w:r>
      <w:r w:rsidRPr="00935F1D">
        <w:rPr>
          <w:rFonts w:ascii="Times New Roman" w:hAnsi="Times New Roman" w:cs="Times New Roman"/>
          <w:color w:val="000000" w:themeColor="text1"/>
          <w:vertAlign w:val="superscript"/>
        </w:rPr>
        <w:t>1)</w:t>
      </w:r>
      <w:r w:rsidRPr="00935F1D">
        <w:rPr>
          <w:rFonts w:ascii="Times New Roman" w:hAnsi="Times New Roman" w:cs="Times New Roman"/>
          <w:color w:val="000000" w:themeColor="text1"/>
        </w:rPr>
        <w:t xml:space="preserve"> wobec osób fizycznych, od których dane osobowe bezpośrednio lub pośrednio pozyskałem w celu ubiegania się o udzielenie zamówienia publicznego w niniejszym postępowaniu.***</w:t>
      </w:r>
    </w:p>
    <w:p w:rsidR="008C5C14" w:rsidRPr="00935F1D" w:rsidRDefault="008C5C14" w:rsidP="008C5C14">
      <w:pPr>
        <w:numPr>
          <w:ilvl w:val="0"/>
          <w:numId w:val="61"/>
        </w:numPr>
        <w:spacing w:after="0" w:line="240" w:lineRule="auto"/>
        <w:ind w:left="284"/>
        <w:rPr>
          <w:rFonts w:ascii="Times New Roman" w:hAnsi="Times New Roman" w:cs="Times New Roman"/>
          <w:b/>
          <w:i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>Osobą/osobami do kontaktów z Zamawiającym odpowiedzialną/odpowiedzialnymi za wykonanie zobowiązań umowy jest/są: ……………... tel. kontaktowy, faks/e-mail: ……………</w:t>
      </w:r>
    </w:p>
    <w:p w:rsidR="008C5C14" w:rsidRPr="005D215D" w:rsidRDefault="008C5C14" w:rsidP="008C5C14">
      <w:pPr>
        <w:numPr>
          <w:ilvl w:val="0"/>
          <w:numId w:val="61"/>
        </w:numPr>
        <w:spacing w:after="0" w:line="240" w:lineRule="auto"/>
        <w:ind w:left="284"/>
        <w:rPr>
          <w:rFonts w:ascii="Times New Roman" w:hAnsi="Times New Roman" w:cs="Times New Roman"/>
          <w:b/>
          <w:i/>
          <w:color w:val="000000" w:themeColor="text1"/>
        </w:rPr>
      </w:pPr>
      <w:r w:rsidRPr="00935F1D">
        <w:rPr>
          <w:rFonts w:ascii="Times New Roman" w:hAnsi="Times New Roman" w:cs="Times New Roman"/>
          <w:color w:val="000000" w:themeColor="text1"/>
        </w:rPr>
        <w:t xml:space="preserve">Oferta została złożona </w:t>
      </w:r>
      <w:r w:rsidRPr="005D215D">
        <w:rPr>
          <w:rFonts w:ascii="Times New Roman" w:hAnsi="Times New Roman" w:cs="Times New Roman"/>
          <w:color w:val="000000" w:themeColor="text1"/>
        </w:rPr>
        <w:t>na ….. stronach.</w:t>
      </w:r>
    </w:p>
    <w:p w:rsidR="008C5C14" w:rsidRPr="005D215D" w:rsidRDefault="008C5C14" w:rsidP="008C5C14">
      <w:pPr>
        <w:numPr>
          <w:ilvl w:val="0"/>
          <w:numId w:val="61"/>
        </w:numPr>
        <w:spacing w:after="0" w:line="240" w:lineRule="auto"/>
        <w:ind w:left="284"/>
        <w:rPr>
          <w:rFonts w:ascii="Times New Roman" w:hAnsi="Times New Roman" w:cs="Times New Roman"/>
          <w:b/>
          <w:i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Do oferty dołączono:</w:t>
      </w:r>
    </w:p>
    <w:p w:rsidR="008C5C14" w:rsidRPr="005D215D" w:rsidRDefault="008C5C14" w:rsidP="008C5C14">
      <w:pPr>
        <w:pStyle w:val="Tekstpodstawowy"/>
        <w:ind w:left="4248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                                    ......................................................</w:t>
      </w:r>
    </w:p>
    <w:p w:rsidR="008C5C14" w:rsidRPr="005D215D" w:rsidRDefault="008C5C14" w:rsidP="008C5C14">
      <w:pPr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 xml:space="preserve">                                        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 imię i nazwisko oraz podpis osoby (osób)                                                                                 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  </w:t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</w:r>
      <w:r w:rsidRPr="005D215D">
        <w:rPr>
          <w:rFonts w:ascii="Times New Roman" w:hAnsi="Times New Roman" w:cs="Times New Roman"/>
          <w:i/>
          <w:color w:val="000000" w:themeColor="text1"/>
        </w:rPr>
        <w:tab/>
        <w:t xml:space="preserve"> uprawnionych do reprezentowania wykonawcy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b/>
          <w:i/>
          <w:color w:val="000000" w:themeColor="text1"/>
        </w:rPr>
        <w:lastRenderedPageBreak/>
        <w:t>*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 niepotrzebne skreślić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b/>
          <w:i/>
          <w:color w:val="000000" w:themeColor="text1"/>
        </w:rPr>
        <w:t>**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 dotyczy Wykonawców, których oferty będą generować obowiązek doliczania wartościach podatku VAT do wartości netto oferty, tj. w przypadku: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- wewnątrzwspólnotowego nabycia towarów,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- mechanizmu odwróconego obciążenia, o którym mowa w art. 17 ust. 1 pkt 7 ustawy o podatku od towarów i usług,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- importu usług lub importu towarów, z którymi wiąże się obowiązek doliczenia przez zamawiającego przy porównywaniu cen ofertowych podatku VAT.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</w:p>
    <w:p w:rsidR="008C5C14" w:rsidRPr="005D215D" w:rsidRDefault="008C5C14" w:rsidP="008C5C14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8C5C14" w:rsidRPr="005D215D" w:rsidRDefault="008C5C14" w:rsidP="008C5C14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  <w:vertAlign w:val="superscript"/>
        </w:rPr>
        <w:t xml:space="preserve">1) 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8C5C14" w:rsidRPr="005D215D" w:rsidRDefault="008C5C14" w:rsidP="008C5C14">
      <w:pPr>
        <w:jc w:val="both"/>
        <w:rPr>
          <w:rFonts w:ascii="Times New Roman" w:hAnsi="Times New Roman" w:cs="Times New Roman"/>
          <w:i/>
          <w:color w:val="000000" w:themeColor="text1"/>
        </w:rPr>
      </w:pP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***jeżeli trzeba powtórzyć</w:t>
      </w:r>
    </w:p>
    <w:p w:rsidR="008C5C14" w:rsidRPr="005D215D" w:rsidRDefault="008C5C14" w:rsidP="008C5C1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br w:type="page"/>
      </w:r>
    </w:p>
    <w:p w:rsidR="008C5C14" w:rsidRPr="009F6E96" w:rsidRDefault="008C5C14" w:rsidP="008C5C14">
      <w:pPr>
        <w:pageBreakBefore/>
        <w:spacing w:before="100"/>
        <w:rPr>
          <w:rFonts w:ascii="Times New Roman" w:hAnsi="Times New Roman" w:cs="Times New Roman"/>
          <w:b/>
          <w:color w:val="000000" w:themeColor="text1"/>
        </w:rPr>
      </w:pPr>
      <w:r w:rsidRPr="00FC4264">
        <w:rPr>
          <w:rFonts w:ascii="Times New Roman" w:hAnsi="Times New Roman" w:cs="Times New Roman"/>
          <w:b/>
          <w:color w:val="000000" w:themeColor="text1"/>
        </w:rPr>
        <w:lastRenderedPageBreak/>
        <w:t>ZST.KG.2502.1.2018</w:t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  <w:t>Załącznik nr 3</w:t>
      </w:r>
    </w:p>
    <w:p w:rsidR="008C5C14" w:rsidRPr="005D215D" w:rsidRDefault="008C5C14" w:rsidP="008C5C14">
      <w:pPr>
        <w:pStyle w:val="Bezodstpw"/>
        <w:rPr>
          <w:color w:val="000000" w:themeColor="text1"/>
          <w:sz w:val="22"/>
          <w:szCs w:val="22"/>
        </w:rPr>
      </w:pPr>
    </w:p>
    <w:p w:rsidR="008C5C14" w:rsidRPr="005D215D" w:rsidRDefault="008C5C14" w:rsidP="008C5C14">
      <w:pPr>
        <w:pStyle w:val="Bezodstpw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Wykonawca:</w:t>
      </w:r>
    </w:p>
    <w:p w:rsidR="008C5C14" w:rsidRPr="005D215D" w:rsidRDefault="008C5C14" w:rsidP="008C5C14">
      <w:pPr>
        <w:pStyle w:val="Bezodstpw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…………………………………………………………………………</w:t>
      </w:r>
    </w:p>
    <w:p w:rsidR="008C5C14" w:rsidRPr="005D215D" w:rsidRDefault="008C5C14" w:rsidP="008C5C14">
      <w:pPr>
        <w:tabs>
          <w:tab w:val="left" w:pos="3686"/>
          <w:tab w:val="left" w:pos="4820"/>
          <w:tab w:val="left" w:pos="8931"/>
          <w:tab w:val="left" w:pos="9070"/>
        </w:tabs>
        <w:ind w:right="-2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(pełna nazwa/firma, adres, w zależności od podmiotu: NIP/PESEL, KRS/</w:t>
      </w:r>
      <w:proofErr w:type="spellStart"/>
      <w:r w:rsidRPr="005D215D">
        <w:rPr>
          <w:rFonts w:ascii="Times New Roman" w:hAnsi="Times New Roman" w:cs="Times New Roman"/>
          <w:i/>
          <w:color w:val="000000" w:themeColor="text1"/>
        </w:rPr>
        <w:t>CEiDG</w:t>
      </w:r>
      <w:proofErr w:type="spellEnd"/>
      <w:r w:rsidRPr="005D215D">
        <w:rPr>
          <w:rFonts w:ascii="Times New Roman" w:hAnsi="Times New Roman" w:cs="Times New Roman"/>
          <w:i/>
          <w:color w:val="000000" w:themeColor="text1"/>
        </w:rPr>
        <w:t>)</w:t>
      </w:r>
    </w:p>
    <w:p w:rsidR="008C5C14" w:rsidRPr="005D215D" w:rsidRDefault="008C5C14" w:rsidP="008C5C14">
      <w:pPr>
        <w:pStyle w:val="Bezodstpw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reprezentowany przez:</w:t>
      </w:r>
    </w:p>
    <w:p w:rsidR="008C5C14" w:rsidRPr="005D215D" w:rsidRDefault="008C5C14" w:rsidP="008C5C14">
      <w:pPr>
        <w:pStyle w:val="Bezodstpw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…………………………………………………………………………</w:t>
      </w:r>
    </w:p>
    <w:p w:rsidR="008C5C14" w:rsidRPr="005D215D" w:rsidRDefault="008C5C14" w:rsidP="008C5C14">
      <w:pPr>
        <w:ind w:right="-2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(imię, nazwisko, stanowisko/podstawa do  reprezentacji)</w:t>
      </w:r>
    </w:p>
    <w:p w:rsidR="008C5C14" w:rsidRPr="005D215D" w:rsidRDefault="008C5C14" w:rsidP="008C5C14">
      <w:pPr>
        <w:spacing w:after="120" w:line="360" w:lineRule="auto"/>
        <w:jc w:val="center"/>
        <w:rPr>
          <w:rFonts w:ascii="Times New Roman" w:hAnsi="Times New Roman" w:cs="Times New Roman"/>
          <w:b/>
          <w:color w:val="000000" w:themeColor="text1"/>
          <w:u w:val="single"/>
        </w:rPr>
      </w:pPr>
      <w:r w:rsidRPr="005D215D">
        <w:rPr>
          <w:rFonts w:ascii="Times New Roman" w:hAnsi="Times New Roman" w:cs="Times New Roman"/>
          <w:b/>
          <w:color w:val="000000" w:themeColor="text1"/>
          <w:u w:val="single"/>
        </w:rPr>
        <w:t xml:space="preserve">Oświadczenie wykonawcy </w:t>
      </w:r>
    </w:p>
    <w:p w:rsidR="008C5C14" w:rsidRPr="005D215D" w:rsidRDefault="008C5C14" w:rsidP="008C5C14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 xml:space="preserve">składane na podstawie art. 25a ust. 1 ustawy z dnia 29 stycznia 2004 r.  Prawo zamówień publicznych (dalej jako: ustawa </w:t>
      </w:r>
      <w:proofErr w:type="spellStart"/>
      <w:r w:rsidRPr="005D215D">
        <w:rPr>
          <w:rFonts w:ascii="Times New Roman" w:hAnsi="Times New Roman" w:cs="Times New Roman"/>
          <w:b/>
          <w:color w:val="000000" w:themeColor="text1"/>
        </w:rPr>
        <w:t>Pzp</w:t>
      </w:r>
      <w:proofErr w:type="spellEnd"/>
      <w:r w:rsidRPr="005D215D">
        <w:rPr>
          <w:rFonts w:ascii="Times New Roman" w:hAnsi="Times New Roman" w:cs="Times New Roman"/>
          <w:b/>
          <w:color w:val="000000" w:themeColor="text1"/>
        </w:rPr>
        <w:t>),</w:t>
      </w:r>
    </w:p>
    <w:p w:rsidR="008C5C14" w:rsidRPr="005D215D" w:rsidRDefault="008C5C14" w:rsidP="008C5C14">
      <w:pPr>
        <w:spacing w:before="120" w:line="360" w:lineRule="auto"/>
        <w:jc w:val="center"/>
        <w:rPr>
          <w:rFonts w:ascii="Times New Roman" w:hAnsi="Times New Roman" w:cs="Times New Roman"/>
          <w:b/>
          <w:color w:val="000000" w:themeColor="text1"/>
          <w:u w:val="single"/>
        </w:rPr>
      </w:pPr>
      <w:r w:rsidRPr="005D215D">
        <w:rPr>
          <w:rFonts w:ascii="Times New Roman" w:hAnsi="Times New Roman" w:cs="Times New Roman"/>
          <w:b/>
          <w:color w:val="000000" w:themeColor="text1"/>
          <w:u w:val="single"/>
        </w:rPr>
        <w:t>DOTYCZĄCE PRZESŁANEK WYKLUCZENIA Z POSTĘPOWANIA</w:t>
      </w:r>
    </w:p>
    <w:p w:rsidR="008C5C14" w:rsidRPr="005D215D" w:rsidRDefault="008C5C14" w:rsidP="008C5C14">
      <w:pPr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Na potrzeby postępowania o udzielenie zamówienia publicznego </w:t>
      </w:r>
      <w:proofErr w:type="spellStart"/>
      <w:r w:rsidRPr="005D215D">
        <w:rPr>
          <w:rFonts w:ascii="Times New Roman" w:hAnsi="Times New Roman" w:cs="Times New Roman"/>
          <w:color w:val="000000" w:themeColor="text1"/>
        </w:rPr>
        <w:t>pn</w:t>
      </w:r>
      <w:proofErr w:type="spellEnd"/>
      <w:r w:rsidRPr="005D215D">
        <w:rPr>
          <w:rFonts w:ascii="Times New Roman" w:hAnsi="Times New Roman" w:cs="Times New Roman"/>
          <w:color w:val="000000" w:themeColor="text1"/>
        </w:rPr>
        <w:t xml:space="preserve"> dostawa wyposażenia </w:t>
      </w:r>
      <w:r w:rsidRPr="007A4B12">
        <w:rPr>
          <w:rFonts w:ascii="Times New Roman" w:hAnsi="Times New Roman" w:cs="Times New Roman"/>
          <w:color w:val="000000" w:themeColor="text1"/>
        </w:rPr>
        <w:t xml:space="preserve">pracowni </w:t>
      </w:r>
      <w:r w:rsidRPr="007A4B12">
        <w:rPr>
          <w:rFonts w:ascii="Times New Roman" w:eastAsia="Times New Roman" w:hAnsi="Times New Roman" w:cs="Times New Roman"/>
          <w:color w:val="000000" w:themeColor="text1"/>
          <w:lang w:eastAsia="pl-PL"/>
        </w:rPr>
        <w:t>w ramach projektu  Suwalskie Centra Kompetencji Zawodowej - kompleksowy model modernizacji kształcenia zawodowego na terenie Miasta Suwałki  w ramach Regionalnego  Programu  Operacyjnego Województwa Podlaskiego na lata 2014 - 2020</w:t>
      </w:r>
      <w:r w:rsidRPr="007A4B12">
        <w:rPr>
          <w:rFonts w:ascii="Times New Roman" w:hAnsi="Times New Roman" w:cs="Times New Roman"/>
          <w:color w:val="000000" w:themeColor="text1"/>
        </w:rPr>
        <w:t xml:space="preserve">  </w:t>
      </w:r>
      <w:r w:rsidRPr="007A4B12">
        <w:rPr>
          <w:rFonts w:ascii="Times New Roman" w:hAnsi="Times New Roman" w:cs="Times New Roman"/>
          <w:i/>
          <w:color w:val="000000" w:themeColor="text1"/>
        </w:rPr>
        <w:t xml:space="preserve">, </w:t>
      </w:r>
      <w:r w:rsidRPr="007A4B12">
        <w:rPr>
          <w:rFonts w:ascii="Times New Roman" w:hAnsi="Times New Roman" w:cs="Times New Roman"/>
          <w:color w:val="000000" w:themeColor="text1"/>
        </w:rPr>
        <w:t>oświadczam, co następuje</w:t>
      </w:r>
      <w:r w:rsidRPr="005D215D">
        <w:rPr>
          <w:rFonts w:ascii="Times New Roman" w:hAnsi="Times New Roman" w:cs="Times New Roman"/>
          <w:color w:val="000000" w:themeColor="text1"/>
        </w:rPr>
        <w:t>:</w:t>
      </w:r>
    </w:p>
    <w:p w:rsidR="008C5C14" w:rsidRPr="005D215D" w:rsidRDefault="008C5C14" w:rsidP="008C5C14">
      <w:pPr>
        <w:shd w:val="clear" w:color="auto" w:fill="BFBFBF"/>
        <w:spacing w:line="360" w:lineRule="auto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OŚWIADCZENIA DOTYCZĄCE WYKONAWCY:</w:t>
      </w:r>
    </w:p>
    <w:p w:rsidR="008C5C14" w:rsidRPr="005D215D" w:rsidRDefault="008C5C14" w:rsidP="008C5C14">
      <w:pPr>
        <w:pStyle w:val="Akapitzlist"/>
        <w:numPr>
          <w:ilvl w:val="0"/>
          <w:numId w:val="11"/>
        </w:numPr>
        <w:spacing w:after="0" w:line="360" w:lineRule="auto"/>
        <w:ind w:left="284" w:hanging="284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Oświadczam, że nie podlegam wykluczeniu z postępowania na podstawie art. 24 ust 1 pkt 12-23 ustawy </w:t>
      </w:r>
      <w:proofErr w:type="spellStart"/>
      <w:r w:rsidRPr="005D215D">
        <w:rPr>
          <w:rFonts w:ascii="Times New Roman" w:hAnsi="Times New Roman" w:cs="Times New Roman"/>
          <w:color w:val="000000" w:themeColor="text1"/>
        </w:rPr>
        <w:t>Pzp</w:t>
      </w:r>
      <w:proofErr w:type="spellEnd"/>
      <w:r w:rsidRPr="005D215D">
        <w:rPr>
          <w:rFonts w:ascii="Times New Roman" w:hAnsi="Times New Roman" w:cs="Times New Roman"/>
          <w:color w:val="000000" w:themeColor="text1"/>
        </w:rPr>
        <w:t>.</w:t>
      </w:r>
    </w:p>
    <w:p w:rsidR="008C5C14" w:rsidRPr="005D215D" w:rsidRDefault="008C5C14" w:rsidP="008C5C14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…………….……. 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(miejscowość), </w:t>
      </w:r>
      <w:r w:rsidRPr="005D215D">
        <w:rPr>
          <w:rFonts w:ascii="Times New Roman" w:hAnsi="Times New Roman" w:cs="Times New Roman"/>
          <w:color w:val="000000" w:themeColor="text1"/>
        </w:rPr>
        <w:t xml:space="preserve">dnia ………….……. r. </w:t>
      </w:r>
    </w:p>
    <w:p w:rsidR="008C5C14" w:rsidRPr="005D215D" w:rsidRDefault="008C5C14" w:rsidP="008C5C14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>…………………………………………</w:t>
      </w:r>
    </w:p>
    <w:p w:rsidR="008C5C14" w:rsidRPr="005D215D" w:rsidRDefault="008C5C14" w:rsidP="008C5C14">
      <w:pPr>
        <w:spacing w:line="360" w:lineRule="auto"/>
        <w:ind w:left="5664" w:firstLine="708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(podpis)</w:t>
      </w:r>
    </w:p>
    <w:p w:rsidR="008C5C14" w:rsidRPr="005D215D" w:rsidRDefault="008C5C14" w:rsidP="008C5C14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Oświadczam, że zachodzą w stosunku do mnie podstawy wykluczenia z postępowania na podstawie art. ……. ustawy </w:t>
      </w:r>
      <w:proofErr w:type="spellStart"/>
      <w:r w:rsidRPr="005D215D">
        <w:rPr>
          <w:rFonts w:ascii="Times New Roman" w:hAnsi="Times New Roman" w:cs="Times New Roman"/>
          <w:color w:val="000000" w:themeColor="text1"/>
        </w:rPr>
        <w:t>Pzp</w:t>
      </w:r>
      <w:proofErr w:type="spellEnd"/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(podać mającą zastosowanie podstawę wykluczenia spośród wymienionych w art. 24 ust. 1 pkt 13-14, 16-20 ustawy </w:t>
      </w:r>
      <w:proofErr w:type="spellStart"/>
      <w:r w:rsidRPr="005D215D">
        <w:rPr>
          <w:rFonts w:ascii="Times New Roman" w:hAnsi="Times New Roman" w:cs="Times New Roman"/>
          <w:i/>
          <w:color w:val="000000" w:themeColor="text1"/>
        </w:rPr>
        <w:t>Pzp</w:t>
      </w:r>
      <w:proofErr w:type="spellEnd"/>
      <w:r w:rsidRPr="005D215D">
        <w:rPr>
          <w:rFonts w:ascii="Times New Roman" w:hAnsi="Times New Roman" w:cs="Times New Roman"/>
          <w:i/>
          <w:color w:val="000000" w:themeColor="text1"/>
        </w:rPr>
        <w:t>).</w:t>
      </w:r>
      <w:r w:rsidRPr="005D215D">
        <w:rPr>
          <w:rFonts w:ascii="Times New Roman" w:hAnsi="Times New Roman" w:cs="Times New Roman"/>
          <w:color w:val="000000" w:themeColor="text1"/>
        </w:rPr>
        <w:t xml:space="preserve"> Jednocześnie oświadczam, że w związku z ww. okolicznością, na podstawie art. 24 ust. 8 ustawy </w:t>
      </w:r>
      <w:proofErr w:type="spellStart"/>
      <w:r w:rsidRPr="005D215D">
        <w:rPr>
          <w:rFonts w:ascii="Times New Roman" w:hAnsi="Times New Roman" w:cs="Times New Roman"/>
          <w:color w:val="000000" w:themeColor="text1"/>
        </w:rPr>
        <w:t>Pzp</w:t>
      </w:r>
      <w:proofErr w:type="spellEnd"/>
      <w:r w:rsidRPr="005D215D">
        <w:rPr>
          <w:rFonts w:ascii="Times New Roman" w:hAnsi="Times New Roman" w:cs="Times New Roman"/>
          <w:color w:val="000000" w:themeColor="text1"/>
        </w:rPr>
        <w:t xml:space="preserve"> podjąłem następujące środki naprawcze: ………………………………………………………………………………………………………………..</w:t>
      </w:r>
    </w:p>
    <w:p w:rsidR="008C5C14" w:rsidRPr="005D215D" w:rsidRDefault="008C5C14" w:rsidP="008C5C14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…………….……. 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(miejscowość), </w:t>
      </w:r>
      <w:r w:rsidRPr="005D215D">
        <w:rPr>
          <w:rFonts w:ascii="Times New Roman" w:hAnsi="Times New Roman" w:cs="Times New Roman"/>
          <w:color w:val="000000" w:themeColor="text1"/>
        </w:rPr>
        <w:t xml:space="preserve">dnia …………………. r. </w:t>
      </w:r>
    </w:p>
    <w:p w:rsidR="008C5C14" w:rsidRPr="005D215D" w:rsidRDefault="008C5C14" w:rsidP="008C5C14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>…………………………………………</w:t>
      </w:r>
    </w:p>
    <w:p w:rsidR="008C5C14" w:rsidRPr="005D215D" w:rsidRDefault="008C5C14" w:rsidP="008C5C14">
      <w:pPr>
        <w:spacing w:line="360" w:lineRule="auto"/>
        <w:ind w:left="5664" w:firstLine="708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(podpis)</w:t>
      </w:r>
    </w:p>
    <w:p w:rsidR="008C5C14" w:rsidRPr="005D215D" w:rsidRDefault="008C5C14" w:rsidP="008C5C14">
      <w:pPr>
        <w:shd w:val="clear" w:color="auto" w:fill="BFBFBF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lastRenderedPageBreak/>
        <w:t>OŚWIADCZENIE DOTYCZĄCE PODMIOTU, NA KTÓREGO ZASOBY POWOŁUJE SIĘ WYKONAWCA:</w:t>
      </w:r>
    </w:p>
    <w:p w:rsidR="008C5C14" w:rsidRPr="005D215D" w:rsidRDefault="008C5C14" w:rsidP="008C5C14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Oświadczam, że w stosunku do następującego/</w:t>
      </w:r>
      <w:proofErr w:type="spellStart"/>
      <w:r w:rsidRPr="005D215D">
        <w:rPr>
          <w:rFonts w:ascii="Times New Roman" w:hAnsi="Times New Roman" w:cs="Times New Roman"/>
          <w:color w:val="000000" w:themeColor="text1"/>
        </w:rPr>
        <w:t>ych</w:t>
      </w:r>
      <w:proofErr w:type="spellEnd"/>
      <w:r w:rsidRPr="005D215D">
        <w:rPr>
          <w:rFonts w:ascii="Times New Roman" w:hAnsi="Times New Roman" w:cs="Times New Roman"/>
          <w:color w:val="000000" w:themeColor="text1"/>
        </w:rPr>
        <w:t xml:space="preserve"> podmiotu/</w:t>
      </w:r>
      <w:proofErr w:type="spellStart"/>
      <w:r w:rsidRPr="005D215D">
        <w:rPr>
          <w:rFonts w:ascii="Times New Roman" w:hAnsi="Times New Roman" w:cs="Times New Roman"/>
          <w:color w:val="000000" w:themeColor="text1"/>
        </w:rPr>
        <w:t>tów</w:t>
      </w:r>
      <w:proofErr w:type="spellEnd"/>
      <w:r w:rsidRPr="005D215D">
        <w:rPr>
          <w:rFonts w:ascii="Times New Roman" w:hAnsi="Times New Roman" w:cs="Times New Roman"/>
          <w:color w:val="000000" w:themeColor="text1"/>
        </w:rPr>
        <w:t>, na którego/</w:t>
      </w:r>
      <w:proofErr w:type="spellStart"/>
      <w:r w:rsidRPr="005D215D">
        <w:rPr>
          <w:rFonts w:ascii="Times New Roman" w:hAnsi="Times New Roman" w:cs="Times New Roman"/>
          <w:color w:val="000000" w:themeColor="text1"/>
        </w:rPr>
        <w:t>ych</w:t>
      </w:r>
      <w:proofErr w:type="spellEnd"/>
      <w:r w:rsidRPr="005D215D">
        <w:rPr>
          <w:rFonts w:ascii="Times New Roman" w:hAnsi="Times New Roman" w:cs="Times New Roman"/>
          <w:color w:val="000000" w:themeColor="text1"/>
        </w:rPr>
        <w:t xml:space="preserve"> zasoby powołuję się w niniejszym postępowaniu, tj.: …………………………………………………………… </w:t>
      </w:r>
      <w:r w:rsidRPr="005D215D">
        <w:rPr>
          <w:rFonts w:ascii="Times New Roman" w:hAnsi="Times New Roman" w:cs="Times New Roman"/>
          <w:i/>
          <w:color w:val="000000" w:themeColor="text1"/>
        </w:rPr>
        <w:t>(podać pełną nazwę/firmę, adres, a także w zależności od podmiotu: NIP/PESEL, KRS/</w:t>
      </w:r>
      <w:proofErr w:type="spellStart"/>
      <w:r w:rsidRPr="005D215D">
        <w:rPr>
          <w:rFonts w:ascii="Times New Roman" w:hAnsi="Times New Roman" w:cs="Times New Roman"/>
          <w:i/>
          <w:color w:val="000000" w:themeColor="text1"/>
        </w:rPr>
        <w:t>CEiDG</w:t>
      </w:r>
      <w:proofErr w:type="spellEnd"/>
      <w:r w:rsidRPr="005D215D">
        <w:rPr>
          <w:rFonts w:ascii="Times New Roman" w:hAnsi="Times New Roman" w:cs="Times New Roman"/>
          <w:i/>
          <w:color w:val="000000" w:themeColor="text1"/>
        </w:rPr>
        <w:t xml:space="preserve">) </w:t>
      </w:r>
      <w:r w:rsidRPr="005D215D">
        <w:rPr>
          <w:rFonts w:ascii="Times New Roman" w:hAnsi="Times New Roman" w:cs="Times New Roman"/>
          <w:color w:val="000000" w:themeColor="text1"/>
        </w:rPr>
        <w:t>nie zachodzą podstawy wykluczenia z postępowania o udzielenie zamówienia.</w:t>
      </w:r>
    </w:p>
    <w:p w:rsidR="008C5C14" w:rsidRPr="005D215D" w:rsidRDefault="008C5C14" w:rsidP="008C5C14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…………….……. 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(miejscowość), </w:t>
      </w:r>
      <w:r w:rsidRPr="005D215D">
        <w:rPr>
          <w:rFonts w:ascii="Times New Roman" w:hAnsi="Times New Roman" w:cs="Times New Roman"/>
          <w:color w:val="000000" w:themeColor="text1"/>
        </w:rPr>
        <w:t xml:space="preserve">dnia …………………. r. </w:t>
      </w:r>
    </w:p>
    <w:p w:rsidR="008C5C14" w:rsidRPr="005D215D" w:rsidRDefault="008C5C14" w:rsidP="008C5C14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8C5C14" w:rsidRPr="005D215D" w:rsidRDefault="008C5C14" w:rsidP="008C5C14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>…………………………………………</w:t>
      </w:r>
    </w:p>
    <w:p w:rsidR="008C5C14" w:rsidRPr="005D215D" w:rsidRDefault="008C5C14" w:rsidP="008C5C14">
      <w:pPr>
        <w:spacing w:line="360" w:lineRule="auto"/>
        <w:ind w:left="5664" w:firstLine="708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(podpis)</w:t>
      </w:r>
    </w:p>
    <w:p w:rsidR="008C5C14" w:rsidRPr="005D215D" w:rsidRDefault="008C5C14" w:rsidP="008C5C14">
      <w:pPr>
        <w:shd w:val="clear" w:color="auto" w:fill="BFBFBF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OŚWIADCZENIE DOTYCZĄCE PODWYKONAWCY NIEBĘDĄCEGO PODMIOTEM, NA KTÓREGO ZASOBY POWOŁUJE SIĘ WYKONAWCA:</w:t>
      </w:r>
    </w:p>
    <w:p w:rsidR="008C5C14" w:rsidRPr="005D215D" w:rsidRDefault="008C5C14" w:rsidP="008C5C14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>Oświadczam, że w stosunku do następującego/</w:t>
      </w:r>
      <w:proofErr w:type="spellStart"/>
      <w:r w:rsidRPr="005D215D">
        <w:rPr>
          <w:rFonts w:ascii="Times New Roman" w:hAnsi="Times New Roman" w:cs="Times New Roman"/>
          <w:color w:val="000000" w:themeColor="text1"/>
        </w:rPr>
        <w:t>ych</w:t>
      </w:r>
      <w:proofErr w:type="spellEnd"/>
      <w:r w:rsidRPr="005D215D">
        <w:rPr>
          <w:rFonts w:ascii="Times New Roman" w:hAnsi="Times New Roman" w:cs="Times New Roman"/>
          <w:color w:val="000000" w:themeColor="text1"/>
        </w:rPr>
        <w:t xml:space="preserve"> podmiotu/</w:t>
      </w:r>
      <w:proofErr w:type="spellStart"/>
      <w:r w:rsidRPr="005D215D">
        <w:rPr>
          <w:rFonts w:ascii="Times New Roman" w:hAnsi="Times New Roman" w:cs="Times New Roman"/>
          <w:color w:val="000000" w:themeColor="text1"/>
        </w:rPr>
        <w:t>tów</w:t>
      </w:r>
      <w:proofErr w:type="spellEnd"/>
      <w:r w:rsidRPr="005D215D">
        <w:rPr>
          <w:rFonts w:ascii="Times New Roman" w:hAnsi="Times New Roman" w:cs="Times New Roman"/>
          <w:color w:val="000000" w:themeColor="text1"/>
        </w:rPr>
        <w:t>, będącego/</w:t>
      </w:r>
      <w:proofErr w:type="spellStart"/>
      <w:r w:rsidRPr="005D215D">
        <w:rPr>
          <w:rFonts w:ascii="Times New Roman" w:hAnsi="Times New Roman" w:cs="Times New Roman"/>
          <w:color w:val="000000" w:themeColor="text1"/>
        </w:rPr>
        <w:t>ych</w:t>
      </w:r>
      <w:proofErr w:type="spellEnd"/>
      <w:r w:rsidRPr="005D215D">
        <w:rPr>
          <w:rFonts w:ascii="Times New Roman" w:hAnsi="Times New Roman" w:cs="Times New Roman"/>
          <w:color w:val="000000" w:themeColor="text1"/>
        </w:rPr>
        <w:t xml:space="preserve"> podwykonawcą/</w:t>
      </w:r>
      <w:proofErr w:type="spellStart"/>
      <w:r w:rsidRPr="005D215D">
        <w:rPr>
          <w:rFonts w:ascii="Times New Roman" w:hAnsi="Times New Roman" w:cs="Times New Roman"/>
          <w:color w:val="000000" w:themeColor="text1"/>
        </w:rPr>
        <w:t>ami</w:t>
      </w:r>
      <w:proofErr w:type="spellEnd"/>
      <w:r w:rsidRPr="005D215D">
        <w:rPr>
          <w:rFonts w:ascii="Times New Roman" w:hAnsi="Times New Roman" w:cs="Times New Roman"/>
          <w:color w:val="000000" w:themeColor="text1"/>
        </w:rPr>
        <w:t xml:space="preserve">: ……………………………………………………………………..….…… </w:t>
      </w:r>
      <w:r w:rsidRPr="005D215D">
        <w:rPr>
          <w:rFonts w:ascii="Times New Roman" w:hAnsi="Times New Roman" w:cs="Times New Roman"/>
          <w:i/>
          <w:color w:val="000000" w:themeColor="text1"/>
        </w:rPr>
        <w:t>(podać pełną nazwę/firmę, adres, a także w zależności od podmiotu: NIP/PESEL, KRS/</w:t>
      </w:r>
      <w:proofErr w:type="spellStart"/>
      <w:r w:rsidRPr="005D215D">
        <w:rPr>
          <w:rFonts w:ascii="Times New Roman" w:hAnsi="Times New Roman" w:cs="Times New Roman"/>
          <w:i/>
          <w:color w:val="000000" w:themeColor="text1"/>
        </w:rPr>
        <w:t>CEiDG</w:t>
      </w:r>
      <w:proofErr w:type="spellEnd"/>
      <w:r w:rsidRPr="005D215D">
        <w:rPr>
          <w:rFonts w:ascii="Times New Roman" w:hAnsi="Times New Roman" w:cs="Times New Roman"/>
          <w:i/>
          <w:color w:val="000000" w:themeColor="text1"/>
        </w:rPr>
        <w:t>)</w:t>
      </w:r>
      <w:r w:rsidRPr="005D215D">
        <w:rPr>
          <w:rFonts w:ascii="Times New Roman" w:hAnsi="Times New Roman" w:cs="Times New Roman"/>
          <w:color w:val="000000" w:themeColor="text1"/>
        </w:rPr>
        <w:t>, nie zachodzą podstawy wykluczenia z postępowania o udzielenie zamówienia.</w:t>
      </w:r>
    </w:p>
    <w:p w:rsidR="008C5C14" w:rsidRPr="005D215D" w:rsidRDefault="008C5C14" w:rsidP="008C5C14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…………….……. 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(miejscowość), </w:t>
      </w:r>
      <w:r w:rsidRPr="005D215D">
        <w:rPr>
          <w:rFonts w:ascii="Times New Roman" w:hAnsi="Times New Roman" w:cs="Times New Roman"/>
          <w:color w:val="000000" w:themeColor="text1"/>
        </w:rPr>
        <w:t xml:space="preserve">dnia …………………. r. </w:t>
      </w:r>
    </w:p>
    <w:p w:rsidR="008C5C14" w:rsidRPr="005D215D" w:rsidRDefault="008C5C14" w:rsidP="008C5C14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>…………………………………………</w:t>
      </w:r>
    </w:p>
    <w:p w:rsidR="008C5C14" w:rsidRPr="005D215D" w:rsidRDefault="008C5C14" w:rsidP="008C5C14">
      <w:pPr>
        <w:spacing w:line="360" w:lineRule="auto"/>
        <w:ind w:left="5664" w:firstLine="708"/>
        <w:jc w:val="both"/>
        <w:rPr>
          <w:rFonts w:ascii="Times New Roman" w:hAnsi="Times New Roman" w:cs="Times New Roman"/>
          <w:i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(podpis)</w:t>
      </w:r>
    </w:p>
    <w:p w:rsidR="008C5C14" w:rsidRPr="005D215D" w:rsidRDefault="008C5C14" w:rsidP="008C5C14">
      <w:pPr>
        <w:shd w:val="clear" w:color="auto" w:fill="BFBFBF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OŚWIADCZENIE DOTYCZĄCE PODANYCH INFORMACJI:</w:t>
      </w:r>
    </w:p>
    <w:p w:rsidR="008C5C14" w:rsidRPr="005D215D" w:rsidRDefault="008C5C14" w:rsidP="008C5C14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Oświadczam, że wszystkie informacje podane w powyższych oświadczeniach są aktualne </w:t>
      </w:r>
      <w:r w:rsidRPr="005D215D">
        <w:rPr>
          <w:rFonts w:ascii="Times New Roman" w:hAnsi="Times New Roman" w:cs="Times New Roman"/>
          <w:color w:val="000000" w:themeColor="text1"/>
        </w:rPr>
        <w:br/>
        <w:t>i zgodne z prawdą oraz zostały przedstawione z pełną świadomością konsekwencji wprowadzenia zamawiającego w błąd przy przedstawianiu informacji.</w:t>
      </w:r>
    </w:p>
    <w:p w:rsidR="008C5C14" w:rsidRPr="005D215D" w:rsidRDefault="008C5C14" w:rsidP="008C5C14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8C5C14" w:rsidRPr="005D215D" w:rsidRDefault="008C5C14" w:rsidP="008C5C14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…………….……. </w:t>
      </w:r>
      <w:r w:rsidRPr="005D215D">
        <w:rPr>
          <w:rFonts w:ascii="Times New Roman" w:hAnsi="Times New Roman" w:cs="Times New Roman"/>
          <w:i/>
          <w:color w:val="000000" w:themeColor="text1"/>
        </w:rPr>
        <w:t xml:space="preserve">(miejscowość), </w:t>
      </w:r>
      <w:r w:rsidRPr="005D215D">
        <w:rPr>
          <w:rFonts w:ascii="Times New Roman" w:hAnsi="Times New Roman" w:cs="Times New Roman"/>
          <w:color w:val="000000" w:themeColor="text1"/>
        </w:rPr>
        <w:t xml:space="preserve">dnia …………………. r. </w:t>
      </w:r>
    </w:p>
    <w:p w:rsidR="008C5C14" w:rsidRDefault="008C5C14" w:rsidP="008C5C14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>…………………………………………,</w:t>
      </w:r>
    </w:p>
    <w:p w:rsidR="008C5C14" w:rsidRPr="005D215D" w:rsidRDefault="008C5C14" w:rsidP="008C5C14">
      <w:pPr>
        <w:spacing w:line="360" w:lineRule="auto"/>
        <w:ind w:left="5664" w:firstLine="708"/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i/>
          <w:color w:val="000000" w:themeColor="text1"/>
        </w:rPr>
        <w:t>(podpis)</w:t>
      </w:r>
    </w:p>
    <w:p w:rsidR="008C5C14" w:rsidRDefault="008C5C14" w:rsidP="008C5C14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9F6E96">
        <w:rPr>
          <w:rFonts w:ascii="Times New Roman" w:hAnsi="Times New Roman" w:cs="Times New Roman"/>
          <w:b/>
          <w:color w:val="000000" w:themeColor="text1"/>
        </w:rPr>
        <w:lastRenderedPageBreak/>
        <w:t xml:space="preserve"> </w:t>
      </w:r>
    </w:p>
    <w:p w:rsidR="008C5C14" w:rsidRPr="009F6E96" w:rsidRDefault="008C5C14" w:rsidP="008C5C14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FC4264">
        <w:rPr>
          <w:rFonts w:ascii="Times New Roman" w:hAnsi="Times New Roman" w:cs="Times New Roman"/>
          <w:b/>
          <w:color w:val="000000" w:themeColor="text1"/>
        </w:rPr>
        <w:t>ZST.KG.2502.1.2018</w:t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 w:rsidRPr="009F6E96">
        <w:rPr>
          <w:rFonts w:ascii="Times New Roman" w:hAnsi="Times New Roman" w:cs="Times New Roman"/>
          <w:b/>
          <w:color w:val="000000" w:themeColor="text1"/>
        </w:rPr>
        <w:tab/>
      </w:r>
      <w:r>
        <w:rPr>
          <w:rFonts w:ascii="Times New Roman" w:hAnsi="Times New Roman" w:cs="Times New Roman"/>
          <w:b/>
          <w:color w:val="000000" w:themeColor="text1"/>
        </w:rPr>
        <w:t xml:space="preserve">                                    </w:t>
      </w:r>
      <w:r w:rsidRPr="009F6E96">
        <w:rPr>
          <w:rFonts w:ascii="Times New Roman" w:hAnsi="Times New Roman" w:cs="Times New Roman"/>
          <w:b/>
          <w:color w:val="000000" w:themeColor="text1"/>
        </w:rPr>
        <w:t>Załącznik nr 4</w:t>
      </w:r>
    </w:p>
    <w:p w:rsidR="008C5C14" w:rsidRPr="005D215D" w:rsidRDefault="008C5C14" w:rsidP="008C5C14">
      <w:pPr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Dotyczy: postępowania o udzielenie zamówienia publicznego prowadzonego w trybie przetargu nieograniczonego pn.: dostawa wyposażenia </w:t>
      </w:r>
      <w:r w:rsidRPr="007A4B12">
        <w:rPr>
          <w:rFonts w:ascii="Times New Roman" w:hAnsi="Times New Roman" w:cs="Times New Roman"/>
          <w:color w:val="000000" w:themeColor="text1"/>
        </w:rPr>
        <w:t xml:space="preserve">pracowni </w:t>
      </w:r>
      <w:r w:rsidRPr="007A4B12">
        <w:rPr>
          <w:rFonts w:ascii="Times New Roman" w:eastAsia="Times New Roman" w:hAnsi="Times New Roman" w:cs="Times New Roman"/>
          <w:color w:val="000000" w:themeColor="text1"/>
          <w:lang w:eastAsia="pl-PL"/>
        </w:rPr>
        <w:t>w ramach projektu  Suwalskie Centra Kompetencji Zawodowej - kompleksowy model modernizacji kształcenia zawodowego na terenie Miasta Suwałki  w ramach Regionalnego  Programu  Operacyjnego Województwa Podlaskiego na lata 2014 - 2020</w:t>
      </w:r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</w:p>
    <w:p w:rsidR="008C5C14" w:rsidRPr="005D215D" w:rsidRDefault="008C5C14" w:rsidP="008C5C14">
      <w:pPr>
        <w:pStyle w:val="Tekstpodstawowy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>OŚWIADCZENIE</w:t>
      </w:r>
      <w:r w:rsidRPr="005D215D">
        <w:rPr>
          <w:rFonts w:ascii="Times New Roman" w:hAnsi="Times New Roman" w:cs="Times New Roman"/>
          <w:b/>
          <w:bCs/>
          <w:color w:val="000000" w:themeColor="text1"/>
        </w:rPr>
        <w:t xml:space="preserve"> O PRZYNALEŻNOŚCI DO GRUPY KAPITAŁOWEJ</w:t>
      </w:r>
    </w:p>
    <w:p w:rsidR="008C5C14" w:rsidRPr="005D215D" w:rsidRDefault="008C5C14" w:rsidP="008C5C1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(należy złożyć w terminie 3 dni od zamieszczenia na stronie internetowej informacji z otwarcia ofert, jeżeli Wykonawca </w:t>
      </w:r>
      <w:r w:rsidRPr="005D215D">
        <w:rPr>
          <w:rFonts w:ascii="Times New Roman" w:hAnsi="Times New Roman" w:cs="Times New Roman"/>
          <w:color w:val="000000" w:themeColor="text1"/>
          <w:u w:val="single"/>
        </w:rPr>
        <w:t>nie należy do żadnej grupy kapitałowej</w:t>
      </w:r>
      <w:r w:rsidRPr="005D215D">
        <w:rPr>
          <w:rFonts w:ascii="Times New Roman" w:hAnsi="Times New Roman" w:cs="Times New Roman"/>
          <w:color w:val="000000" w:themeColor="text1"/>
        </w:rPr>
        <w:t xml:space="preserve"> oświadczenie może złożyć wraz z ofertą)</w:t>
      </w:r>
    </w:p>
    <w:p w:rsidR="008C5C14" w:rsidRPr="005D215D" w:rsidRDefault="008C5C14" w:rsidP="008C5C14">
      <w:pPr>
        <w:jc w:val="both"/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Wykonawca, zgodne z art. 24 ust. 11 ustawy z dnia 29 stycznia 2004 r. </w:t>
      </w:r>
      <w:r w:rsidRPr="005D215D">
        <w:rPr>
          <w:rFonts w:ascii="Times New Roman" w:hAnsi="Times New Roman" w:cs="Times New Roman"/>
          <w:i/>
          <w:color w:val="000000" w:themeColor="text1"/>
        </w:rPr>
        <w:t>Prawo zamówień publicznych</w:t>
      </w:r>
      <w:r w:rsidRPr="005D215D">
        <w:rPr>
          <w:rFonts w:ascii="Times New Roman" w:hAnsi="Times New Roman" w:cs="Times New Roman"/>
          <w:color w:val="000000" w:themeColor="text1"/>
        </w:rPr>
        <w:t xml:space="preserve"> </w:t>
      </w:r>
      <w:r w:rsidRPr="005D215D">
        <w:rPr>
          <w:rFonts w:ascii="Times New Roman" w:hAnsi="Times New Roman" w:cs="Times New Roman"/>
          <w:bCs/>
          <w:color w:val="000000" w:themeColor="text1"/>
        </w:rPr>
        <w:t xml:space="preserve">(t. j. Dz. U. z 2017 r. poz. 1579 z </w:t>
      </w:r>
      <w:proofErr w:type="spellStart"/>
      <w:r w:rsidRPr="005D215D">
        <w:rPr>
          <w:rFonts w:ascii="Times New Roman" w:hAnsi="Times New Roman" w:cs="Times New Roman"/>
          <w:bCs/>
          <w:color w:val="000000" w:themeColor="text1"/>
        </w:rPr>
        <w:t>późn</w:t>
      </w:r>
      <w:proofErr w:type="spellEnd"/>
      <w:r w:rsidRPr="005D215D">
        <w:rPr>
          <w:rFonts w:ascii="Times New Roman" w:hAnsi="Times New Roman" w:cs="Times New Roman"/>
          <w:bCs/>
          <w:color w:val="000000" w:themeColor="text1"/>
        </w:rPr>
        <w:t>. zm.)</w:t>
      </w:r>
      <w:r w:rsidRPr="005D215D">
        <w:rPr>
          <w:rFonts w:ascii="Times New Roman" w:hAnsi="Times New Roman" w:cs="Times New Roman"/>
          <w:color w:val="000000" w:themeColor="text1"/>
        </w:rPr>
        <w:t xml:space="preserve"> oświadcza, że: </w:t>
      </w:r>
    </w:p>
    <w:p w:rsidR="008C5C14" w:rsidRPr="005D215D" w:rsidRDefault="008C5C14" w:rsidP="008C5C14">
      <w:pPr>
        <w:numPr>
          <w:ilvl w:val="0"/>
          <w:numId w:val="12"/>
        </w:numPr>
        <w:tabs>
          <w:tab w:val="left" w:pos="426"/>
        </w:tabs>
        <w:spacing w:after="120"/>
        <w:ind w:left="425" w:hanging="425"/>
        <w:rPr>
          <w:rFonts w:ascii="Times New Roman" w:hAnsi="Times New Roman" w:cs="Times New Roman"/>
          <w:b/>
          <w:color w:val="000000" w:themeColor="text1"/>
        </w:rPr>
      </w:pPr>
      <w:r w:rsidRPr="005D215D">
        <w:rPr>
          <w:rFonts w:ascii="Times New Roman" w:hAnsi="Times New Roman" w:cs="Times New Roman"/>
          <w:b/>
          <w:color w:val="000000" w:themeColor="text1"/>
        </w:rPr>
        <w:t xml:space="preserve">Nie należy do żadnej grupy kapitałowej* </w:t>
      </w:r>
    </w:p>
    <w:p w:rsidR="008C5C14" w:rsidRPr="005D215D" w:rsidRDefault="008C5C14" w:rsidP="008C5C14">
      <w:pPr>
        <w:pStyle w:val="BodyText21"/>
        <w:widowControl/>
        <w:numPr>
          <w:ilvl w:val="0"/>
          <w:numId w:val="12"/>
        </w:numPr>
        <w:tabs>
          <w:tab w:val="clear" w:pos="284"/>
          <w:tab w:val="left" w:pos="426"/>
        </w:tabs>
        <w:ind w:left="426"/>
        <w:rPr>
          <w:color w:val="000000" w:themeColor="text1"/>
          <w:sz w:val="22"/>
          <w:szCs w:val="22"/>
        </w:rPr>
      </w:pPr>
      <w:r w:rsidRPr="005D215D">
        <w:rPr>
          <w:b/>
          <w:color w:val="000000" w:themeColor="text1"/>
          <w:sz w:val="22"/>
          <w:szCs w:val="22"/>
        </w:rPr>
        <w:t>Nie należy do tej samej grupy kapitałowej</w:t>
      </w:r>
      <w:r w:rsidRPr="005D215D">
        <w:rPr>
          <w:color w:val="000000" w:themeColor="text1"/>
          <w:sz w:val="22"/>
          <w:szCs w:val="22"/>
        </w:rPr>
        <w:t xml:space="preserve">, o której mowa w art. 24 ust. 1 pkt 23 ustawy </w:t>
      </w:r>
      <w:r w:rsidRPr="005D215D">
        <w:rPr>
          <w:i/>
          <w:color w:val="000000" w:themeColor="text1"/>
          <w:sz w:val="22"/>
          <w:szCs w:val="22"/>
        </w:rPr>
        <w:t>Prawo zamówień publicznych</w:t>
      </w:r>
      <w:r w:rsidRPr="005D215D">
        <w:rPr>
          <w:color w:val="000000" w:themeColor="text1"/>
          <w:sz w:val="22"/>
          <w:szCs w:val="22"/>
        </w:rPr>
        <w:t xml:space="preserve">, w rozumieniu ustawy z dnia 16 lutego 2007 r. </w:t>
      </w:r>
      <w:r w:rsidRPr="005D215D">
        <w:rPr>
          <w:i/>
          <w:color w:val="000000" w:themeColor="text1"/>
          <w:sz w:val="22"/>
          <w:szCs w:val="22"/>
        </w:rPr>
        <w:t>o ochronie konkurencji i konsumentów</w:t>
      </w:r>
      <w:r w:rsidRPr="005D215D">
        <w:rPr>
          <w:color w:val="000000" w:themeColor="text1"/>
          <w:sz w:val="22"/>
          <w:szCs w:val="22"/>
        </w:rPr>
        <w:t xml:space="preserve"> (Dz. U. z 2018 r. poz. 798 ze zm.) </w:t>
      </w:r>
      <w:r w:rsidRPr="005D215D">
        <w:rPr>
          <w:b/>
          <w:color w:val="000000" w:themeColor="text1"/>
          <w:sz w:val="22"/>
          <w:szCs w:val="22"/>
        </w:rPr>
        <w:t>*</w:t>
      </w:r>
    </w:p>
    <w:p w:rsidR="008C5C14" w:rsidRPr="005D215D" w:rsidRDefault="008C5C14" w:rsidP="008C5C14">
      <w:pPr>
        <w:pStyle w:val="BodyText21"/>
        <w:widowControl/>
        <w:numPr>
          <w:ilvl w:val="0"/>
          <w:numId w:val="12"/>
        </w:numPr>
        <w:tabs>
          <w:tab w:val="clear" w:pos="284"/>
          <w:tab w:val="left" w:pos="426"/>
        </w:tabs>
        <w:ind w:left="426"/>
        <w:rPr>
          <w:color w:val="000000" w:themeColor="text1"/>
          <w:sz w:val="22"/>
          <w:szCs w:val="22"/>
        </w:rPr>
      </w:pPr>
      <w:r w:rsidRPr="005D215D">
        <w:rPr>
          <w:b/>
          <w:color w:val="000000" w:themeColor="text1"/>
          <w:sz w:val="22"/>
          <w:szCs w:val="22"/>
        </w:rPr>
        <w:t>Należy do tej samej grupy kapitałowej</w:t>
      </w:r>
      <w:r w:rsidRPr="005D215D">
        <w:rPr>
          <w:color w:val="000000" w:themeColor="text1"/>
          <w:sz w:val="22"/>
          <w:szCs w:val="22"/>
        </w:rPr>
        <w:t xml:space="preserve">, o której mowa w art. 24 ust. 1 pkt 23 ustawy </w:t>
      </w:r>
      <w:r w:rsidRPr="005D215D">
        <w:rPr>
          <w:i/>
          <w:color w:val="000000" w:themeColor="text1"/>
          <w:sz w:val="22"/>
          <w:szCs w:val="22"/>
        </w:rPr>
        <w:t>Prawo zamówień publicznych</w:t>
      </w:r>
      <w:r w:rsidRPr="005D215D">
        <w:rPr>
          <w:color w:val="000000" w:themeColor="text1"/>
          <w:sz w:val="22"/>
          <w:szCs w:val="22"/>
        </w:rPr>
        <w:t xml:space="preserve">, w rozumieniu ustawy z dnia 16 lutego 2007 r. </w:t>
      </w:r>
      <w:r w:rsidRPr="005D215D">
        <w:rPr>
          <w:i/>
          <w:color w:val="000000" w:themeColor="text1"/>
          <w:sz w:val="22"/>
          <w:szCs w:val="22"/>
        </w:rPr>
        <w:t>o ochronie konkurencji i konsumentów</w:t>
      </w:r>
      <w:r w:rsidRPr="005D215D">
        <w:rPr>
          <w:color w:val="000000" w:themeColor="text1"/>
          <w:sz w:val="22"/>
          <w:szCs w:val="22"/>
        </w:rPr>
        <w:t xml:space="preserve"> (Dz. U. z 2018 r. poz. 798 ze zm.), której członkowie (firmy) złożyli odrębne oferty w prowadzonym postępowaniu przetargowym - w skład grupy wchodzą: *</w:t>
      </w:r>
    </w:p>
    <w:p w:rsidR="008C5C14" w:rsidRPr="005D215D" w:rsidRDefault="008C5C14" w:rsidP="008C5C14">
      <w:pPr>
        <w:pStyle w:val="BodyText21"/>
        <w:widowControl/>
        <w:numPr>
          <w:ilvl w:val="0"/>
          <w:numId w:val="13"/>
        </w:numPr>
        <w:tabs>
          <w:tab w:val="clear" w:pos="284"/>
          <w:tab w:val="left" w:pos="851"/>
        </w:tabs>
        <w:spacing w:line="276" w:lineRule="auto"/>
        <w:ind w:left="851" w:hanging="425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…</w:t>
      </w:r>
    </w:p>
    <w:p w:rsidR="008C5C14" w:rsidRPr="005D215D" w:rsidRDefault="008C5C14" w:rsidP="008C5C14">
      <w:pPr>
        <w:pStyle w:val="BodyText21"/>
        <w:widowControl/>
        <w:numPr>
          <w:ilvl w:val="0"/>
          <w:numId w:val="13"/>
        </w:numPr>
        <w:tabs>
          <w:tab w:val="clear" w:pos="284"/>
          <w:tab w:val="left" w:pos="851"/>
        </w:tabs>
        <w:spacing w:line="276" w:lineRule="auto"/>
        <w:ind w:left="851" w:hanging="425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…</w:t>
      </w:r>
    </w:p>
    <w:p w:rsidR="008C5C14" w:rsidRPr="005D215D" w:rsidRDefault="008C5C14" w:rsidP="008C5C14">
      <w:pPr>
        <w:pStyle w:val="BodyText21"/>
        <w:widowControl/>
        <w:numPr>
          <w:ilvl w:val="0"/>
          <w:numId w:val="13"/>
        </w:numPr>
        <w:tabs>
          <w:tab w:val="clear" w:pos="284"/>
          <w:tab w:val="left" w:pos="851"/>
        </w:tabs>
        <w:spacing w:line="276" w:lineRule="auto"/>
        <w:ind w:left="851" w:hanging="425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…</w:t>
      </w:r>
    </w:p>
    <w:p w:rsidR="008C5C14" w:rsidRPr="005D215D" w:rsidRDefault="008C5C14" w:rsidP="008C5C14">
      <w:pPr>
        <w:pStyle w:val="BodyText21"/>
        <w:widowControl/>
        <w:numPr>
          <w:ilvl w:val="0"/>
          <w:numId w:val="12"/>
        </w:numPr>
        <w:tabs>
          <w:tab w:val="clear" w:pos="284"/>
          <w:tab w:val="left" w:pos="426"/>
        </w:tabs>
        <w:spacing w:line="276" w:lineRule="auto"/>
        <w:ind w:left="426" w:hanging="426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 xml:space="preserve">W związku z należeniem do tej samej grupy kapitałowej oświadczam, że istniejące między firmami powiązania nie prowadzą do zakłócenia konkurencji w prowadzonym postępowaniu, </w:t>
      </w:r>
      <w:r w:rsidRPr="005D215D">
        <w:rPr>
          <w:color w:val="000000" w:themeColor="text1"/>
          <w:sz w:val="22"/>
          <w:szCs w:val="22"/>
        </w:rPr>
        <w:br/>
        <w:t xml:space="preserve">tj.: …....................................................................................................................................… …………………………………………………….…………………………………….… </w:t>
      </w:r>
    </w:p>
    <w:p w:rsidR="008C5C14" w:rsidRPr="005D215D" w:rsidRDefault="008C5C14" w:rsidP="008C5C14">
      <w:pPr>
        <w:pStyle w:val="BodyText21"/>
        <w:widowControl/>
        <w:tabs>
          <w:tab w:val="clear" w:pos="284"/>
          <w:tab w:val="left" w:pos="708"/>
        </w:tabs>
        <w:spacing w:line="276" w:lineRule="auto"/>
        <w:ind w:left="426" w:firstLine="0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W celu wykazania braku zakłócenia konkurencji w postępowaniu przedstawiam następujące dowody:</w:t>
      </w:r>
    </w:p>
    <w:p w:rsidR="008C5C14" w:rsidRPr="005D215D" w:rsidRDefault="008C5C14" w:rsidP="008C5C14">
      <w:pPr>
        <w:pStyle w:val="BodyText21"/>
        <w:widowControl/>
        <w:numPr>
          <w:ilvl w:val="0"/>
          <w:numId w:val="14"/>
        </w:numPr>
        <w:tabs>
          <w:tab w:val="clear" w:pos="284"/>
          <w:tab w:val="left" w:pos="708"/>
        </w:tabs>
        <w:spacing w:line="276" w:lineRule="auto"/>
        <w:ind w:left="851" w:hanging="425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…</w:t>
      </w:r>
    </w:p>
    <w:p w:rsidR="008C5C14" w:rsidRPr="005D215D" w:rsidRDefault="008C5C14" w:rsidP="008C5C14">
      <w:pPr>
        <w:pStyle w:val="BodyText21"/>
        <w:widowControl/>
        <w:numPr>
          <w:ilvl w:val="0"/>
          <w:numId w:val="14"/>
        </w:numPr>
        <w:tabs>
          <w:tab w:val="clear" w:pos="284"/>
          <w:tab w:val="left" w:pos="708"/>
        </w:tabs>
        <w:spacing w:line="276" w:lineRule="auto"/>
        <w:ind w:left="851" w:hanging="425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…</w:t>
      </w:r>
    </w:p>
    <w:p w:rsidR="008C5C14" w:rsidRPr="005D215D" w:rsidRDefault="008C5C14" w:rsidP="008C5C14">
      <w:pPr>
        <w:pStyle w:val="BodyText21"/>
        <w:widowControl/>
        <w:numPr>
          <w:ilvl w:val="0"/>
          <w:numId w:val="14"/>
        </w:numPr>
        <w:tabs>
          <w:tab w:val="clear" w:pos="284"/>
          <w:tab w:val="left" w:pos="708"/>
        </w:tabs>
        <w:spacing w:line="276" w:lineRule="auto"/>
        <w:ind w:left="851" w:hanging="425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…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 xml:space="preserve">         </w:t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 xml:space="preserve"> ..................................................................</w:t>
      </w:r>
    </w:p>
    <w:p w:rsidR="008C5C14" w:rsidRPr="005D215D" w:rsidRDefault="008C5C14" w:rsidP="008C5C14">
      <w:pPr>
        <w:rPr>
          <w:rFonts w:ascii="Times New Roman" w:hAnsi="Times New Roman" w:cs="Times New Roman"/>
          <w:color w:val="000000" w:themeColor="text1"/>
        </w:rPr>
      </w:pP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</w:r>
      <w:r w:rsidRPr="005D215D">
        <w:rPr>
          <w:rFonts w:ascii="Times New Roman" w:hAnsi="Times New Roman" w:cs="Times New Roman"/>
          <w:color w:val="000000" w:themeColor="text1"/>
        </w:rPr>
        <w:tab/>
        <w:t xml:space="preserve">        Podpis (-y)</w:t>
      </w:r>
    </w:p>
    <w:p w:rsidR="008C5C14" w:rsidRPr="005D215D" w:rsidRDefault="008C5C14" w:rsidP="008C5C14">
      <w:pPr>
        <w:pStyle w:val="BodyText21"/>
        <w:widowControl/>
        <w:tabs>
          <w:tab w:val="clear" w:pos="284"/>
          <w:tab w:val="left" w:pos="708"/>
        </w:tabs>
        <w:spacing w:line="276" w:lineRule="auto"/>
        <w:rPr>
          <w:color w:val="000000" w:themeColor="text1"/>
          <w:sz w:val="22"/>
          <w:szCs w:val="22"/>
        </w:rPr>
      </w:pPr>
      <w:r w:rsidRPr="005D215D">
        <w:rPr>
          <w:color w:val="000000" w:themeColor="text1"/>
          <w:sz w:val="22"/>
          <w:szCs w:val="22"/>
        </w:rPr>
        <w:t>* – niepotrzebne skreślić</w:t>
      </w:r>
      <w:r w:rsidRPr="005D215D">
        <w:rPr>
          <w:color w:val="000000" w:themeColor="text1"/>
          <w:sz w:val="22"/>
          <w:szCs w:val="22"/>
        </w:rPr>
        <w:tab/>
      </w:r>
    </w:p>
    <w:p w:rsidR="004A0B92" w:rsidRPr="005D215D" w:rsidRDefault="004A0B92" w:rsidP="004A0B92">
      <w:pPr>
        <w:jc w:val="both"/>
        <w:rPr>
          <w:rFonts w:ascii="Times New Roman" w:hAnsi="Times New Roman" w:cs="Times New Roman"/>
          <w:color w:val="000000" w:themeColor="text1"/>
        </w:rPr>
      </w:pPr>
    </w:p>
    <w:p w:rsidR="008C1B71" w:rsidRPr="005D215D" w:rsidRDefault="008C1B71" w:rsidP="00707E25">
      <w:pPr>
        <w:rPr>
          <w:color w:val="000000" w:themeColor="text1"/>
        </w:rPr>
      </w:pPr>
    </w:p>
    <w:sectPr w:rsidR="008C1B71" w:rsidRPr="005D215D" w:rsidSect="00190B1E">
      <w:headerReference w:type="default" r:id="rId9"/>
      <w:footerReference w:type="default" r:id="rId10"/>
      <w:pgSz w:w="11906" w:h="16838"/>
      <w:pgMar w:top="1440" w:right="1440" w:bottom="1440" w:left="1440" w:header="283" w:footer="283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33C" w:rsidRDefault="00A5133C">
      <w:pPr>
        <w:spacing w:after="0" w:line="240" w:lineRule="auto"/>
      </w:pPr>
      <w:r>
        <w:separator/>
      </w:r>
    </w:p>
  </w:endnote>
  <w:endnote w:type="continuationSeparator" w:id="0">
    <w:p w:rsidR="00A5133C" w:rsidRDefault="00A51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B35" w:rsidRDefault="00572B35" w:rsidP="00370B9B">
    <w:pPr>
      <w:pStyle w:val="Stopka"/>
      <w:jc w:val="center"/>
    </w:pPr>
    <w:r>
      <w:rPr>
        <w:noProof/>
        <w:lang w:eastAsia="pl-PL"/>
      </w:rPr>
      <w:drawing>
        <wp:inline distT="0" distB="0" distL="0" distR="0" wp14:anchorId="2C8A4EAA" wp14:editId="50F89A50">
          <wp:extent cx="5715000" cy="742950"/>
          <wp:effectExtent l="0" t="0" r="0" b="0"/>
          <wp:docPr id="3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742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33C" w:rsidRDefault="00A5133C">
      <w:pPr>
        <w:spacing w:after="0" w:line="240" w:lineRule="auto"/>
      </w:pPr>
      <w:r>
        <w:separator/>
      </w:r>
    </w:p>
  </w:footnote>
  <w:footnote w:type="continuationSeparator" w:id="0">
    <w:p w:rsidR="00A5133C" w:rsidRDefault="00A51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B35" w:rsidRDefault="00572B35">
    <w:pPr>
      <w:pStyle w:val="Nagwek"/>
      <w:ind w:left="-993" w:hanging="425"/>
      <w:jc w:val="both"/>
    </w:pPr>
    <w:r>
      <w:rPr>
        <w:noProof/>
        <w:lang w:eastAsia="pl-PL"/>
      </w:rPr>
      <w:drawing>
        <wp:inline distT="0" distB="9525" distL="0" distR="9525" wp14:anchorId="1404BCD9" wp14:editId="14CD8C41">
          <wp:extent cx="5724525" cy="771525"/>
          <wp:effectExtent l="0" t="0" r="0" b="0"/>
          <wp:docPr id="2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771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4CC81A92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720"/>
      </w:pPr>
      <w:rPr>
        <w:rFonts w:ascii="Times New Roman" w:eastAsia="Times New Roman" w:hAnsi="Times New Roman" w:cs="Times New Roman"/>
        <w:b/>
        <w:i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0000005"/>
    <w:multiLevelType w:val="singleLevel"/>
    <w:tmpl w:val="00000005"/>
    <w:name w:val="WW8Num1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2">
    <w:nsid w:val="00000010"/>
    <w:multiLevelType w:val="singleLevel"/>
    <w:tmpl w:val="00000010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14"/>
    <w:multiLevelType w:val="multilevel"/>
    <w:tmpl w:val="00000014"/>
    <w:name w:val="WW8Num5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16"/>
    <w:multiLevelType w:val="singleLevel"/>
    <w:tmpl w:val="49387C60"/>
    <w:name w:val="WW8Num6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</w:abstractNum>
  <w:abstractNum w:abstractNumId="5">
    <w:nsid w:val="0000001D"/>
    <w:multiLevelType w:val="singleLevel"/>
    <w:tmpl w:val="0000001D"/>
    <w:name w:val="WW8Num8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DF2252"/>
    <w:multiLevelType w:val="hybridMultilevel"/>
    <w:tmpl w:val="9738E3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3CE2A82"/>
    <w:multiLevelType w:val="multilevel"/>
    <w:tmpl w:val="DF2E6B4E"/>
    <w:styleLink w:val="Styl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03D64EC4"/>
    <w:multiLevelType w:val="hybridMultilevel"/>
    <w:tmpl w:val="723E0F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4AE2611"/>
    <w:multiLevelType w:val="hybridMultilevel"/>
    <w:tmpl w:val="8F3C7F64"/>
    <w:lvl w:ilvl="0" w:tplc="AE56CD1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4F12E2C"/>
    <w:multiLevelType w:val="hybridMultilevel"/>
    <w:tmpl w:val="BFFEEC66"/>
    <w:lvl w:ilvl="0" w:tplc="9386F998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9AE7856"/>
    <w:multiLevelType w:val="hybridMultilevel"/>
    <w:tmpl w:val="A2843940"/>
    <w:lvl w:ilvl="0" w:tplc="A5DA4D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13">
    <w:nsid w:val="09FC2EF4"/>
    <w:multiLevelType w:val="hybridMultilevel"/>
    <w:tmpl w:val="0580787E"/>
    <w:lvl w:ilvl="0" w:tplc="C216687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79030B"/>
    <w:multiLevelType w:val="hybridMultilevel"/>
    <w:tmpl w:val="B59CA188"/>
    <w:lvl w:ilvl="0" w:tplc="7AF20A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1814844"/>
    <w:multiLevelType w:val="hybridMultilevel"/>
    <w:tmpl w:val="37E6DE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587005D"/>
    <w:multiLevelType w:val="hybridMultilevel"/>
    <w:tmpl w:val="1F7066B4"/>
    <w:lvl w:ilvl="0" w:tplc="02BE7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6E330A7"/>
    <w:multiLevelType w:val="hybridMultilevel"/>
    <w:tmpl w:val="EF5657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19E11151"/>
    <w:multiLevelType w:val="hybridMultilevel"/>
    <w:tmpl w:val="0B54EAD4"/>
    <w:lvl w:ilvl="0" w:tplc="E9981C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9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1B3503B0"/>
    <w:multiLevelType w:val="multilevel"/>
    <w:tmpl w:val="0415001D"/>
    <w:styleLink w:val="Styl5"/>
    <w:lvl w:ilvl="0">
      <w:start w:val="1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1CE70868"/>
    <w:multiLevelType w:val="hybridMultilevel"/>
    <w:tmpl w:val="5798DDBE"/>
    <w:lvl w:ilvl="0" w:tplc="39945D42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E431C53"/>
    <w:multiLevelType w:val="hybridMultilevel"/>
    <w:tmpl w:val="C9E4BB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E880ADA"/>
    <w:multiLevelType w:val="hybridMultilevel"/>
    <w:tmpl w:val="02665D68"/>
    <w:name w:val="WW8Num852"/>
    <w:lvl w:ilvl="0" w:tplc="BE60F4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F8905F4"/>
    <w:multiLevelType w:val="hybridMultilevel"/>
    <w:tmpl w:val="FD429202"/>
    <w:lvl w:ilvl="0" w:tplc="D39A40AA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884417"/>
    <w:multiLevelType w:val="hybridMultilevel"/>
    <w:tmpl w:val="F0348D52"/>
    <w:lvl w:ilvl="0" w:tplc="B29C9644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20B15F7F"/>
    <w:multiLevelType w:val="hybridMultilevel"/>
    <w:tmpl w:val="95FA16E6"/>
    <w:lvl w:ilvl="0" w:tplc="CF78E21E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1AF7EF7"/>
    <w:multiLevelType w:val="multilevel"/>
    <w:tmpl w:val="50A8D4F2"/>
    <w:styleLink w:val="Styl1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23692F2F"/>
    <w:multiLevelType w:val="hybridMultilevel"/>
    <w:tmpl w:val="9AB471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9A550B7"/>
    <w:multiLevelType w:val="hybridMultilevel"/>
    <w:tmpl w:val="B934AF84"/>
    <w:lvl w:ilvl="0" w:tplc="C95444E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2AB821EC"/>
    <w:multiLevelType w:val="hybridMultilevel"/>
    <w:tmpl w:val="97F2A9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ABF12E1"/>
    <w:multiLevelType w:val="multilevel"/>
    <w:tmpl w:val="50A8D4F2"/>
    <w:styleLink w:val="Styl3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sz w:val="16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2B517077"/>
    <w:multiLevelType w:val="hybridMultilevel"/>
    <w:tmpl w:val="D486B8E6"/>
    <w:lvl w:ilvl="0" w:tplc="E416DD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DA8008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2C921F2E"/>
    <w:multiLevelType w:val="hybridMultilevel"/>
    <w:tmpl w:val="1EF607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2E9B3720"/>
    <w:multiLevelType w:val="hybridMultilevel"/>
    <w:tmpl w:val="2FC64B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1973257"/>
    <w:multiLevelType w:val="hybridMultilevel"/>
    <w:tmpl w:val="C3D08E28"/>
    <w:lvl w:ilvl="0" w:tplc="51B4D5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>
    <w:nsid w:val="36F7665F"/>
    <w:multiLevelType w:val="hybridMultilevel"/>
    <w:tmpl w:val="11D67C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375B67FA"/>
    <w:multiLevelType w:val="hybridMultilevel"/>
    <w:tmpl w:val="6EC047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3B9F071B"/>
    <w:multiLevelType w:val="hybridMultilevel"/>
    <w:tmpl w:val="7F125DB2"/>
    <w:lvl w:ilvl="0" w:tplc="051A075A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3EE87FF8"/>
    <w:multiLevelType w:val="hybridMultilevel"/>
    <w:tmpl w:val="5AE217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2865B9D"/>
    <w:multiLevelType w:val="hybridMultilevel"/>
    <w:tmpl w:val="5E787F0C"/>
    <w:lvl w:ilvl="0" w:tplc="6CAEC1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18CCC1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532506C"/>
    <w:multiLevelType w:val="hybridMultilevel"/>
    <w:tmpl w:val="4828AAC2"/>
    <w:lvl w:ilvl="0" w:tplc="873C80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45C54E8D"/>
    <w:multiLevelType w:val="hybridMultilevel"/>
    <w:tmpl w:val="965482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6A61BB1"/>
    <w:multiLevelType w:val="hybridMultilevel"/>
    <w:tmpl w:val="00DAE81E"/>
    <w:lvl w:ilvl="0" w:tplc="546E87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46">
    <w:nsid w:val="4818164E"/>
    <w:multiLevelType w:val="multilevel"/>
    <w:tmpl w:val="C600745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7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D5C089A"/>
    <w:multiLevelType w:val="hybridMultilevel"/>
    <w:tmpl w:val="6A5A6BD8"/>
    <w:lvl w:ilvl="0" w:tplc="C3ECEC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0977468"/>
    <w:multiLevelType w:val="hybridMultilevel"/>
    <w:tmpl w:val="EBBE5580"/>
    <w:lvl w:ilvl="0" w:tplc="49ACD188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512A0E66"/>
    <w:multiLevelType w:val="hybridMultilevel"/>
    <w:tmpl w:val="216689F6"/>
    <w:lvl w:ilvl="0" w:tplc="9588043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52FC63FC"/>
    <w:multiLevelType w:val="hybridMultilevel"/>
    <w:tmpl w:val="1DF0DA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79C53F3"/>
    <w:multiLevelType w:val="multilevel"/>
    <w:tmpl w:val="80D29204"/>
    <w:styleLink w:val="Styl4"/>
    <w:lvl w:ilvl="0">
      <w:start w:val="11"/>
      <w:numFmt w:val="upperRoman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6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3">
    <w:nsid w:val="5D141368"/>
    <w:multiLevelType w:val="hybridMultilevel"/>
    <w:tmpl w:val="F1669896"/>
    <w:lvl w:ilvl="0" w:tplc="E160C94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631977B2"/>
    <w:multiLevelType w:val="hybridMultilevel"/>
    <w:tmpl w:val="934EA550"/>
    <w:lvl w:ilvl="0" w:tplc="C21668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55">
    <w:nsid w:val="67242AD4"/>
    <w:multiLevelType w:val="hybridMultilevel"/>
    <w:tmpl w:val="6C184328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67A60A6E"/>
    <w:multiLevelType w:val="hybridMultilevel"/>
    <w:tmpl w:val="911089F4"/>
    <w:lvl w:ilvl="0" w:tplc="5B8EA8F8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A2C5A44"/>
    <w:multiLevelType w:val="hybridMultilevel"/>
    <w:tmpl w:val="4E628B44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8">
    <w:nsid w:val="6E4E6BEE"/>
    <w:multiLevelType w:val="hybridMultilevel"/>
    <w:tmpl w:val="24321DFE"/>
    <w:lvl w:ilvl="0" w:tplc="7722BB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FFD7A5E"/>
    <w:multiLevelType w:val="multilevel"/>
    <w:tmpl w:val="8C4CC50C"/>
    <w:lvl w:ilvl="0">
      <w:start w:val="1"/>
      <w:numFmt w:val="bullet"/>
      <w:pStyle w:val="Nagwek1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pStyle w:val="Nagwek2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pStyle w:val="Nagwek3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0">
    <w:nsid w:val="70693940"/>
    <w:multiLevelType w:val="hybridMultilevel"/>
    <w:tmpl w:val="4E3E1B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24D3E00"/>
    <w:multiLevelType w:val="hybridMultilevel"/>
    <w:tmpl w:val="98FA387A"/>
    <w:name w:val="WW8Num652"/>
    <w:lvl w:ilvl="0" w:tplc="4E183C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73641220"/>
    <w:multiLevelType w:val="hybridMultilevel"/>
    <w:tmpl w:val="328C968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>
    <w:nsid w:val="73EF6D39"/>
    <w:multiLevelType w:val="hybridMultilevel"/>
    <w:tmpl w:val="42E84458"/>
    <w:lvl w:ilvl="0" w:tplc="ACE09F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4F11EFC"/>
    <w:multiLevelType w:val="hybridMultilevel"/>
    <w:tmpl w:val="4EF8D9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51B5AC4"/>
    <w:multiLevelType w:val="multilevel"/>
    <w:tmpl w:val="07C67A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6">
    <w:nsid w:val="76794852"/>
    <w:multiLevelType w:val="hybridMultilevel"/>
    <w:tmpl w:val="7D046ED4"/>
    <w:lvl w:ilvl="0" w:tplc="3F561D5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99E6F14"/>
    <w:multiLevelType w:val="hybridMultilevel"/>
    <w:tmpl w:val="585E7A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FA113AD"/>
    <w:multiLevelType w:val="multilevel"/>
    <w:tmpl w:val="0415001D"/>
    <w:styleLink w:val="Styl6"/>
    <w:lvl w:ilvl="0">
      <w:start w:val="1"/>
      <w:numFmt w:val="decimal"/>
      <w:lvlText w:val="%1)"/>
      <w:lvlJc w:val="left"/>
      <w:pPr>
        <w:ind w:left="360" w:hanging="360"/>
      </w:pPr>
      <w:rPr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9"/>
  </w:num>
  <w:num w:numId="2">
    <w:abstractNumId w:val="4"/>
  </w:num>
  <w:num w:numId="3">
    <w:abstractNumId w:val="27"/>
  </w:num>
  <w:num w:numId="4">
    <w:abstractNumId w:val="7"/>
  </w:num>
  <w:num w:numId="5">
    <w:abstractNumId w:val="32"/>
  </w:num>
  <w:num w:numId="6">
    <w:abstractNumId w:val="52"/>
  </w:num>
  <w:num w:numId="7">
    <w:abstractNumId w:val="20"/>
  </w:num>
  <w:num w:numId="8">
    <w:abstractNumId w:val="68"/>
  </w:num>
  <w:num w:numId="9">
    <w:abstractNumId w:val="1"/>
  </w:num>
  <w:num w:numId="10">
    <w:abstractNumId w:val="11"/>
  </w:num>
  <w:num w:numId="11">
    <w:abstractNumId w:val="9"/>
  </w:num>
  <w:num w:numId="1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7"/>
  </w:num>
  <w:num w:numId="16">
    <w:abstractNumId w:val="29"/>
  </w:num>
  <w:num w:numId="17">
    <w:abstractNumId w:val="19"/>
  </w:num>
  <w:num w:numId="18">
    <w:abstractNumId w:val="37"/>
  </w:num>
  <w:num w:numId="19">
    <w:abstractNumId w:val="42"/>
  </w:num>
  <w:num w:numId="20">
    <w:abstractNumId w:val="40"/>
  </w:num>
  <w:num w:numId="21">
    <w:abstractNumId w:val="31"/>
  </w:num>
  <w:num w:numId="22">
    <w:abstractNumId w:val="33"/>
  </w:num>
  <w:num w:numId="23">
    <w:abstractNumId w:val="30"/>
  </w:num>
  <w:num w:numId="24">
    <w:abstractNumId w:val="8"/>
  </w:num>
  <w:num w:numId="25">
    <w:abstractNumId w:val="18"/>
  </w:num>
  <w:num w:numId="26">
    <w:abstractNumId w:val="64"/>
  </w:num>
  <w:num w:numId="27">
    <w:abstractNumId w:val="55"/>
  </w:num>
  <w:num w:numId="28">
    <w:abstractNumId w:val="22"/>
  </w:num>
  <w:num w:numId="29">
    <w:abstractNumId w:val="46"/>
  </w:num>
  <w:num w:numId="30">
    <w:abstractNumId w:val="65"/>
  </w:num>
  <w:num w:numId="31">
    <w:abstractNumId w:val="60"/>
  </w:num>
  <w:num w:numId="32">
    <w:abstractNumId w:val="62"/>
  </w:num>
  <w:num w:numId="33">
    <w:abstractNumId w:val="6"/>
  </w:num>
  <w:num w:numId="34">
    <w:abstractNumId w:val="35"/>
  </w:num>
  <w:num w:numId="35">
    <w:abstractNumId w:val="16"/>
  </w:num>
  <w:num w:numId="36">
    <w:abstractNumId w:val="14"/>
  </w:num>
  <w:num w:numId="37">
    <w:abstractNumId w:val="43"/>
  </w:num>
  <w:num w:numId="38">
    <w:abstractNumId w:val="17"/>
  </w:num>
  <w:num w:numId="39">
    <w:abstractNumId w:val="34"/>
  </w:num>
  <w:num w:numId="40">
    <w:abstractNumId w:val="49"/>
  </w:num>
  <w:num w:numId="41">
    <w:abstractNumId w:val="15"/>
  </w:num>
  <w:num w:numId="42">
    <w:abstractNumId w:val="28"/>
  </w:num>
  <w:num w:numId="43">
    <w:abstractNumId w:val="48"/>
  </w:num>
  <w:num w:numId="44">
    <w:abstractNumId w:val="50"/>
  </w:num>
  <w:num w:numId="45">
    <w:abstractNumId w:val="66"/>
  </w:num>
  <w:num w:numId="46">
    <w:abstractNumId w:val="44"/>
  </w:num>
  <w:num w:numId="47">
    <w:abstractNumId w:val="63"/>
  </w:num>
  <w:num w:numId="48">
    <w:abstractNumId w:val="58"/>
  </w:num>
  <w:num w:numId="49">
    <w:abstractNumId w:val="51"/>
  </w:num>
  <w:num w:numId="50">
    <w:abstractNumId w:val="54"/>
  </w:num>
  <w:num w:numId="51">
    <w:abstractNumId w:val="13"/>
  </w:num>
  <w:num w:numId="52">
    <w:abstractNumId w:val="45"/>
  </w:num>
  <w:num w:numId="53">
    <w:abstractNumId w:val="38"/>
  </w:num>
  <w:num w:numId="54">
    <w:abstractNumId w:val="36"/>
  </w:num>
  <w:num w:numId="55">
    <w:abstractNumId w:val="12"/>
  </w:num>
  <w:num w:numId="56">
    <w:abstractNumId w:val="41"/>
  </w:num>
  <w:num w:numId="57">
    <w:abstractNumId w:val="53"/>
  </w:num>
  <w:num w:numId="58">
    <w:abstractNumId w:val="25"/>
  </w:num>
  <w:num w:numId="59">
    <w:abstractNumId w:val="21"/>
  </w:num>
  <w:num w:numId="60">
    <w:abstractNumId w:val="26"/>
  </w:num>
  <w:num w:numId="61">
    <w:abstractNumId w:val="56"/>
  </w:num>
  <w:num w:numId="62">
    <w:abstractNumId w:val="67"/>
  </w:num>
  <w:num w:numId="63">
    <w:abstractNumId w:val="2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B69"/>
    <w:rsid w:val="00002437"/>
    <w:rsid w:val="000A71EB"/>
    <w:rsid w:val="00146689"/>
    <w:rsid w:val="00190B1E"/>
    <w:rsid w:val="001B3797"/>
    <w:rsid w:val="001D07A6"/>
    <w:rsid w:val="00203DC9"/>
    <w:rsid w:val="0022450D"/>
    <w:rsid w:val="00232546"/>
    <w:rsid w:val="00287139"/>
    <w:rsid w:val="00293268"/>
    <w:rsid w:val="002E3F9B"/>
    <w:rsid w:val="00315D63"/>
    <w:rsid w:val="00364C95"/>
    <w:rsid w:val="00370B9B"/>
    <w:rsid w:val="003B5083"/>
    <w:rsid w:val="003C33A3"/>
    <w:rsid w:val="003F75D5"/>
    <w:rsid w:val="00413A76"/>
    <w:rsid w:val="00421AC9"/>
    <w:rsid w:val="00435632"/>
    <w:rsid w:val="0043706C"/>
    <w:rsid w:val="004A0B92"/>
    <w:rsid w:val="005019E0"/>
    <w:rsid w:val="00572B35"/>
    <w:rsid w:val="00596352"/>
    <w:rsid w:val="005B10AE"/>
    <w:rsid w:val="005D0150"/>
    <w:rsid w:val="005D215D"/>
    <w:rsid w:val="005E118F"/>
    <w:rsid w:val="005F2385"/>
    <w:rsid w:val="006345F0"/>
    <w:rsid w:val="006A2BEA"/>
    <w:rsid w:val="00707E25"/>
    <w:rsid w:val="00787070"/>
    <w:rsid w:val="007A4B12"/>
    <w:rsid w:val="007E475A"/>
    <w:rsid w:val="00832721"/>
    <w:rsid w:val="008C0DB8"/>
    <w:rsid w:val="008C1B71"/>
    <w:rsid w:val="008C3B69"/>
    <w:rsid w:val="008C5C14"/>
    <w:rsid w:val="00915542"/>
    <w:rsid w:val="0092342D"/>
    <w:rsid w:val="00935F1D"/>
    <w:rsid w:val="00955393"/>
    <w:rsid w:val="0097344B"/>
    <w:rsid w:val="009B2BA8"/>
    <w:rsid w:val="009F6E96"/>
    <w:rsid w:val="00A5133C"/>
    <w:rsid w:val="00A7676E"/>
    <w:rsid w:val="00AD51BF"/>
    <w:rsid w:val="00AD61EF"/>
    <w:rsid w:val="00AF3824"/>
    <w:rsid w:val="00B13FE9"/>
    <w:rsid w:val="00B43DE9"/>
    <w:rsid w:val="00B511C2"/>
    <w:rsid w:val="00BC5AE2"/>
    <w:rsid w:val="00BD610D"/>
    <w:rsid w:val="00BE354D"/>
    <w:rsid w:val="00BF7CD7"/>
    <w:rsid w:val="00C76C1F"/>
    <w:rsid w:val="00D00791"/>
    <w:rsid w:val="00D564C4"/>
    <w:rsid w:val="00D85A90"/>
    <w:rsid w:val="00DC64AE"/>
    <w:rsid w:val="00DE425E"/>
    <w:rsid w:val="00E0197A"/>
    <w:rsid w:val="00E07E35"/>
    <w:rsid w:val="00E629E4"/>
    <w:rsid w:val="00E87BAB"/>
    <w:rsid w:val="00EB11E5"/>
    <w:rsid w:val="00F633E2"/>
    <w:rsid w:val="00F9332B"/>
    <w:rsid w:val="00FA3679"/>
    <w:rsid w:val="00FB2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6689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4A0B92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4A0B92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4A0B92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8D1140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0057"/>
  </w:style>
  <w:style w:type="character" w:customStyle="1" w:styleId="StopkaZnak">
    <w:name w:val="Stopka Znak"/>
    <w:basedOn w:val="Domylnaczcionkaakapitu"/>
    <w:link w:val="Stopka"/>
    <w:qFormat/>
    <w:rsid w:val="00FF0057"/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b/>
      <w:color w:val="80008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182178"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qFormat/>
    <w:rsid w:val="008D114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NormalnyWeb">
    <w:name w:val="Normal (Web)"/>
    <w:basedOn w:val="Normalny"/>
    <w:unhideWhenUsed/>
    <w:qFormat/>
    <w:rsid w:val="00610006"/>
    <w:rPr>
      <w:rFonts w:ascii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A0B9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4A0B92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4A0B9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9z1">
    <w:name w:val="WW8Num9z1"/>
    <w:rsid w:val="004A0B92"/>
    <w:rPr>
      <w:b/>
      <w:i w:val="0"/>
    </w:rPr>
  </w:style>
  <w:style w:type="character" w:customStyle="1" w:styleId="WW8Num10z0">
    <w:name w:val="WW8Num10z0"/>
    <w:rsid w:val="004A0B92"/>
    <w:rPr>
      <w:b/>
    </w:rPr>
  </w:style>
  <w:style w:type="character" w:customStyle="1" w:styleId="WW8Num18z1">
    <w:name w:val="WW8Num18z1"/>
    <w:rsid w:val="004A0B92"/>
    <w:rPr>
      <w:b/>
    </w:rPr>
  </w:style>
  <w:style w:type="character" w:customStyle="1" w:styleId="WW8Num23z0">
    <w:name w:val="WW8Num23z0"/>
    <w:rsid w:val="004A0B92"/>
    <w:rPr>
      <w:rFonts w:ascii="Wingdings" w:hAnsi="Wingdings"/>
    </w:rPr>
  </w:style>
  <w:style w:type="character" w:customStyle="1" w:styleId="WW8Num23z1">
    <w:name w:val="WW8Num23z1"/>
    <w:rsid w:val="004A0B92"/>
    <w:rPr>
      <w:rFonts w:ascii="Courier New" w:hAnsi="Courier New" w:cs="Courier New"/>
    </w:rPr>
  </w:style>
  <w:style w:type="character" w:customStyle="1" w:styleId="WW8Num23z3">
    <w:name w:val="WW8Num23z3"/>
    <w:rsid w:val="004A0B92"/>
    <w:rPr>
      <w:rFonts w:ascii="Symbol" w:hAnsi="Symbol"/>
    </w:rPr>
  </w:style>
  <w:style w:type="character" w:customStyle="1" w:styleId="WW8Num24z0">
    <w:name w:val="WW8Num24z0"/>
    <w:rsid w:val="004A0B92"/>
    <w:rPr>
      <w:b/>
    </w:rPr>
  </w:style>
  <w:style w:type="character" w:customStyle="1" w:styleId="WW8Num26z0">
    <w:name w:val="WW8Num26z0"/>
    <w:rsid w:val="004A0B92"/>
    <w:rPr>
      <w:b/>
    </w:rPr>
  </w:style>
  <w:style w:type="character" w:customStyle="1" w:styleId="WW8Num28z0">
    <w:name w:val="WW8Num28z0"/>
    <w:rsid w:val="004A0B92"/>
    <w:rPr>
      <w:sz w:val="24"/>
    </w:rPr>
  </w:style>
  <w:style w:type="character" w:customStyle="1" w:styleId="WW8Num31z1">
    <w:name w:val="WW8Num31z1"/>
    <w:rsid w:val="004A0B92"/>
    <w:rPr>
      <w:b w:val="0"/>
    </w:rPr>
  </w:style>
  <w:style w:type="character" w:customStyle="1" w:styleId="WW8Num31z2">
    <w:name w:val="WW8Num31z2"/>
    <w:rsid w:val="004A0B92"/>
    <w:rPr>
      <w:rFonts w:ascii="Symbol" w:hAnsi="Symbol"/>
    </w:rPr>
  </w:style>
  <w:style w:type="character" w:customStyle="1" w:styleId="WW8Num33z0">
    <w:name w:val="WW8Num33z0"/>
    <w:rsid w:val="004A0B92"/>
    <w:rPr>
      <w:rFonts w:ascii="Times New Roman" w:eastAsia="Times New Roman" w:hAnsi="Times New Roman" w:cs="Times New Roman"/>
      <w:b/>
    </w:rPr>
  </w:style>
  <w:style w:type="character" w:customStyle="1" w:styleId="WW8Num33z1">
    <w:name w:val="WW8Num33z1"/>
    <w:rsid w:val="004A0B92"/>
    <w:rPr>
      <w:rFonts w:ascii="Times New Roman" w:eastAsia="Times New Roman" w:hAnsi="Times New Roman" w:cs="Times New Roman"/>
    </w:rPr>
  </w:style>
  <w:style w:type="character" w:customStyle="1" w:styleId="WW8Num35z0">
    <w:name w:val="WW8Num35z0"/>
    <w:rsid w:val="004A0B92"/>
    <w:rPr>
      <w:b/>
    </w:rPr>
  </w:style>
  <w:style w:type="character" w:customStyle="1" w:styleId="WW8Num44z1">
    <w:name w:val="WW8Num44z1"/>
    <w:rsid w:val="004A0B92"/>
    <w:rPr>
      <w:rFonts w:ascii="Verdana" w:hAnsi="Verdana"/>
    </w:rPr>
  </w:style>
  <w:style w:type="character" w:customStyle="1" w:styleId="WW8Num45z0">
    <w:name w:val="WW8Num45z0"/>
    <w:rsid w:val="004A0B92"/>
    <w:rPr>
      <w:rFonts w:ascii="Symbol" w:hAnsi="Symbol"/>
    </w:rPr>
  </w:style>
  <w:style w:type="character" w:customStyle="1" w:styleId="WW8Num46z1">
    <w:name w:val="WW8Num46z1"/>
    <w:rsid w:val="004A0B92"/>
    <w:rPr>
      <w:b/>
    </w:rPr>
  </w:style>
  <w:style w:type="character" w:customStyle="1" w:styleId="WW8Num49z0">
    <w:name w:val="WW8Num49z0"/>
    <w:rsid w:val="004A0B92"/>
    <w:rPr>
      <w:b/>
    </w:rPr>
  </w:style>
  <w:style w:type="character" w:customStyle="1" w:styleId="WW8Num50z1">
    <w:name w:val="WW8Num50z1"/>
    <w:rsid w:val="004A0B92"/>
    <w:rPr>
      <w:b/>
    </w:rPr>
  </w:style>
  <w:style w:type="character" w:customStyle="1" w:styleId="WW8Num51z1">
    <w:name w:val="WW8Num51z1"/>
    <w:rsid w:val="004A0B92"/>
    <w:rPr>
      <w:b/>
    </w:rPr>
  </w:style>
  <w:style w:type="character" w:customStyle="1" w:styleId="WW8Num53z0">
    <w:name w:val="WW8Num53z0"/>
    <w:rsid w:val="004A0B92"/>
    <w:rPr>
      <w:b/>
    </w:rPr>
  </w:style>
  <w:style w:type="character" w:customStyle="1" w:styleId="WW8Num56z0">
    <w:name w:val="WW8Num56z0"/>
    <w:rsid w:val="004A0B92"/>
    <w:rPr>
      <w:b/>
    </w:rPr>
  </w:style>
  <w:style w:type="character" w:customStyle="1" w:styleId="WW8Num65z0">
    <w:name w:val="WW8Num65z0"/>
    <w:rsid w:val="004A0B92"/>
    <w:rPr>
      <w:rFonts w:cs="Times New Roman"/>
      <w:b/>
    </w:rPr>
  </w:style>
  <w:style w:type="character" w:customStyle="1" w:styleId="WW8Num72z1">
    <w:name w:val="WW8Num72z1"/>
    <w:rsid w:val="004A0B92"/>
    <w:rPr>
      <w:rFonts w:ascii="Verdana" w:hAnsi="Verdana"/>
    </w:rPr>
  </w:style>
  <w:style w:type="character" w:customStyle="1" w:styleId="WW8Num75z0">
    <w:name w:val="WW8Num75z0"/>
    <w:rsid w:val="004A0B92"/>
    <w:rPr>
      <w:rFonts w:ascii="Wingdings" w:hAnsi="Wingdings"/>
    </w:rPr>
  </w:style>
  <w:style w:type="character" w:customStyle="1" w:styleId="WW8Num75z1">
    <w:name w:val="WW8Num75z1"/>
    <w:rsid w:val="004A0B92"/>
    <w:rPr>
      <w:rFonts w:ascii="Courier New" w:hAnsi="Courier New" w:cs="Courier New"/>
    </w:rPr>
  </w:style>
  <w:style w:type="character" w:customStyle="1" w:styleId="WW8Num75z3">
    <w:name w:val="WW8Num75z3"/>
    <w:rsid w:val="004A0B92"/>
    <w:rPr>
      <w:rFonts w:ascii="Symbol" w:hAnsi="Symbol"/>
    </w:rPr>
  </w:style>
  <w:style w:type="character" w:customStyle="1" w:styleId="WW8Num76z1">
    <w:name w:val="WW8Num76z1"/>
    <w:rsid w:val="004A0B92"/>
    <w:rPr>
      <w:b/>
    </w:rPr>
  </w:style>
  <w:style w:type="character" w:customStyle="1" w:styleId="WW8Num79z0">
    <w:name w:val="WW8Num79z0"/>
    <w:rsid w:val="004A0B92"/>
    <w:rPr>
      <w:b/>
    </w:rPr>
  </w:style>
  <w:style w:type="character" w:customStyle="1" w:styleId="WW8Num83z0">
    <w:name w:val="WW8Num83z0"/>
    <w:rsid w:val="004A0B92"/>
    <w:rPr>
      <w:b/>
    </w:rPr>
  </w:style>
  <w:style w:type="character" w:customStyle="1" w:styleId="Domylnaczcionkaakapitu1">
    <w:name w:val="Domyślna czcionka akapitu1"/>
    <w:rsid w:val="004A0B92"/>
  </w:style>
  <w:style w:type="character" w:styleId="Hipercze">
    <w:name w:val="Hyperlink"/>
    <w:rsid w:val="004A0B92"/>
    <w:rPr>
      <w:color w:val="0000FF"/>
      <w:u w:val="single"/>
    </w:rPr>
  </w:style>
  <w:style w:type="character" w:styleId="Numerstrony">
    <w:name w:val="page number"/>
    <w:basedOn w:val="Domylnaczcionkaakapitu1"/>
    <w:rsid w:val="004A0B92"/>
  </w:style>
  <w:style w:type="paragraph" w:customStyle="1" w:styleId="Nagwek10">
    <w:name w:val="Nagłówek1"/>
    <w:basedOn w:val="Normalny"/>
    <w:next w:val="Tekstpodstawowy"/>
    <w:rsid w:val="004A0B9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A0B92"/>
  </w:style>
  <w:style w:type="paragraph" w:customStyle="1" w:styleId="Podpis1">
    <w:name w:val="Podpis1"/>
    <w:basedOn w:val="Normalny"/>
    <w:rsid w:val="004A0B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4A0B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4A0B92"/>
    <w:pPr>
      <w:suppressAutoHyphens/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4A0B92"/>
    <w:rPr>
      <w:rFonts w:ascii="Arial" w:eastAsia="Times New Roman" w:hAnsi="Arial" w:cs="Arial"/>
      <w:b/>
      <w:bCs/>
      <w:sz w:val="28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4A0B92"/>
    <w:pPr>
      <w:suppressAutoHyphens/>
      <w:spacing w:after="60" w:line="240" w:lineRule="auto"/>
      <w:jc w:val="center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PodtytuZnak">
    <w:name w:val="Podtytuł Znak"/>
    <w:basedOn w:val="Domylnaczcionkaakapitu"/>
    <w:link w:val="Podtytu"/>
    <w:rsid w:val="004A0B92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pkt">
    <w:name w:val="pkt"/>
    <w:basedOn w:val="Normalny"/>
    <w:rsid w:val="004A0B92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kstpodstawowy3">
    <w:name w:val="WW-Tekst podstawowy 3"/>
    <w:basedOn w:val="Normalny"/>
    <w:rsid w:val="004A0B92"/>
    <w:pPr>
      <w:suppressAutoHyphens/>
      <w:spacing w:before="48" w:after="0" w:line="240" w:lineRule="atLeast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4A0B92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4A0B9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4A0B9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4A0B9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western">
    <w:name w:val="western"/>
    <w:basedOn w:val="Normalny"/>
    <w:rsid w:val="004A0B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ZnakZnakZnakZnak">
    <w:name w:val="Znak Znak Znak Znak"/>
    <w:basedOn w:val="Normalny"/>
    <w:rsid w:val="004A0B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4A0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A0B9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4A0B9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numbering" w:customStyle="1" w:styleId="Styl1">
    <w:name w:val="Styl1"/>
    <w:rsid w:val="004A0B92"/>
    <w:pPr>
      <w:numPr>
        <w:numId w:val="3"/>
      </w:numPr>
    </w:pPr>
  </w:style>
  <w:style w:type="paragraph" w:styleId="Bezodstpw">
    <w:name w:val="No Spacing"/>
    <w:uiPriority w:val="1"/>
    <w:qFormat/>
    <w:rsid w:val="004A0B92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Styl2">
    <w:name w:val="Styl2"/>
    <w:rsid w:val="004A0B92"/>
    <w:pPr>
      <w:numPr>
        <w:numId w:val="4"/>
      </w:numPr>
    </w:pPr>
  </w:style>
  <w:style w:type="numbering" w:customStyle="1" w:styleId="Styl3">
    <w:name w:val="Styl3"/>
    <w:rsid w:val="004A0B92"/>
    <w:pPr>
      <w:numPr>
        <w:numId w:val="5"/>
      </w:numPr>
    </w:pPr>
  </w:style>
  <w:style w:type="numbering" w:customStyle="1" w:styleId="Styl4">
    <w:name w:val="Styl4"/>
    <w:rsid w:val="004A0B92"/>
    <w:pPr>
      <w:numPr>
        <w:numId w:val="6"/>
      </w:numPr>
    </w:pPr>
  </w:style>
  <w:style w:type="numbering" w:customStyle="1" w:styleId="Styl5">
    <w:name w:val="Styl5"/>
    <w:rsid w:val="004A0B92"/>
    <w:pPr>
      <w:numPr>
        <w:numId w:val="7"/>
      </w:numPr>
    </w:pPr>
  </w:style>
  <w:style w:type="numbering" w:customStyle="1" w:styleId="Styl6">
    <w:name w:val="Styl6"/>
    <w:rsid w:val="004A0B92"/>
    <w:pPr>
      <w:numPr>
        <w:numId w:val="8"/>
      </w:numPr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A0B9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A0B92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ormalny"/>
    <w:rsid w:val="004A0B92"/>
    <w:pPr>
      <w:widowControl w:val="0"/>
      <w:tabs>
        <w:tab w:val="left" w:pos="284"/>
      </w:tabs>
      <w:autoSpaceDE w:val="0"/>
      <w:autoSpaceDN w:val="0"/>
      <w:spacing w:after="0" w:line="360" w:lineRule="auto"/>
      <w:ind w:left="284" w:hanging="284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4A0B92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28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2">
    <w:name w:val="Znak Znak Znak Znak2"/>
    <w:basedOn w:val="Normalny"/>
    <w:uiPriority w:val="99"/>
    <w:rsid w:val="003F75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6689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4A0B92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4A0B92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4A0B92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8D1140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0057"/>
  </w:style>
  <w:style w:type="character" w:customStyle="1" w:styleId="StopkaZnak">
    <w:name w:val="Stopka Znak"/>
    <w:basedOn w:val="Domylnaczcionkaakapitu"/>
    <w:link w:val="Stopka"/>
    <w:qFormat/>
    <w:rsid w:val="00FF0057"/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b/>
      <w:color w:val="80008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182178"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qFormat/>
    <w:rsid w:val="008D114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FF0057"/>
    <w:pPr>
      <w:tabs>
        <w:tab w:val="center" w:pos="4513"/>
        <w:tab w:val="right" w:pos="9026"/>
      </w:tabs>
      <w:spacing w:after="0" w:line="240" w:lineRule="auto"/>
    </w:pPr>
  </w:style>
  <w:style w:type="paragraph" w:styleId="NormalnyWeb">
    <w:name w:val="Normal (Web)"/>
    <w:basedOn w:val="Normalny"/>
    <w:unhideWhenUsed/>
    <w:qFormat/>
    <w:rsid w:val="00610006"/>
    <w:rPr>
      <w:rFonts w:ascii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A0B9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4A0B92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4A0B9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9z1">
    <w:name w:val="WW8Num9z1"/>
    <w:rsid w:val="004A0B92"/>
    <w:rPr>
      <w:b/>
      <w:i w:val="0"/>
    </w:rPr>
  </w:style>
  <w:style w:type="character" w:customStyle="1" w:styleId="WW8Num10z0">
    <w:name w:val="WW8Num10z0"/>
    <w:rsid w:val="004A0B92"/>
    <w:rPr>
      <w:b/>
    </w:rPr>
  </w:style>
  <w:style w:type="character" w:customStyle="1" w:styleId="WW8Num18z1">
    <w:name w:val="WW8Num18z1"/>
    <w:rsid w:val="004A0B92"/>
    <w:rPr>
      <w:b/>
    </w:rPr>
  </w:style>
  <w:style w:type="character" w:customStyle="1" w:styleId="WW8Num23z0">
    <w:name w:val="WW8Num23z0"/>
    <w:rsid w:val="004A0B92"/>
    <w:rPr>
      <w:rFonts w:ascii="Wingdings" w:hAnsi="Wingdings"/>
    </w:rPr>
  </w:style>
  <w:style w:type="character" w:customStyle="1" w:styleId="WW8Num23z1">
    <w:name w:val="WW8Num23z1"/>
    <w:rsid w:val="004A0B92"/>
    <w:rPr>
      <w:rFonts w:ascii="Courier New" w:hAnsi="Courier New" w:cs="Courier New"/>
    </w:rPr>
  </w:style>
  <w:style w:type="character" w:customStyle="1" w:styleId="WW8Num23z3">
    <w:name w:val="WW8Num23z3"/>
    <w:rsid w:val="004A0B92"/>
    <w:rPr>
      <w:rFonts w:ascii="Symbol" w:hAnsi="Symbol"/>
    </w:rPr>
  </w:style>
  <w:style w:type="character" w:customStyle="1" w:styleId="WW8Num24z0">
    <w:name w:val="WW8Num24z0"/>
    <w:rsid w:val="004A0B92"/>
    <w:rPr>
      <w:b/>
    </w:rPr>
  </w:style>
  <w:style w:type="character" w:customStyle="1" w:styleId="WW8Num26z0">
    <w:name w:val="WW8Num26z0"/>
    <w:rsid w:val="004A0B92"/>
    <w:rPr>
      <w:b/>
    </w:rPr>
  </w:style>
  <w:style w:type="character" w:customStyle="1" w:styleId="WW8Num28z0">
    <w:name w:val="WW8Num28z0"/>
    <w:rsid w:val="004A0B92"/>
    <w:rPr>
      <w:sz w:val="24"/>
    </w:rPr>
  </w:style>
  <w:style w:type="character" w:customStyle="1" w:styleId="WW8Num31z1">
    <w:name w:val="WW8Num31z1"/>
    <w:rsid w:val="004A0B92"/>
    <w:rPr>
      <w:b w:val="0"/>
    </w:rPr>
  </w:style>
  <w:style w:type="character" w:customStyle="1" w:styleId="WW8Num31z2">
    <w:name w:val="WW8Num31z2"/>
    <w:rsid w:val="004A0B92"/>
    <w:rPr>
      <w:rFonts w:ascii="Symbol" w:hAnsi="Symbol"/>
    </w:rPr>
  </w:style>
  <w:style w:type="character" w:customStyle="1" w:styleId="WW8Num33z0">
    <w:name w:val="WW8Num33z0"/>
    <w:rsid w:val="004A0B92"/>
    <w:rPr>
      <w:rFonts w:ascii="Times New Roman" w:eastAsia="Times New Roman" w:hAnsi="Times New Roman" w:cs="Times New Roman"/>
      <w:b/>
    </w:rPr>
  </w:style>
  <w:style w:type="character" w:customStyle="1" w:styleId="WW8Num33z1">
    <w:name w:val="WW8Num33z1"/>
    <w:rsid w:val="004A0B92"/>
    <w:rPr>
      <w:rFonts w:ascii="Times New Roman" w:eastAsia="Times New Roman" w:hAnsi="Times New Roman" w:cs="Times New Roman"/>
    </w:rPr>
  </w:style>
  <w:style w:type="character" w:customStyle="1" w:styleId="WW8Num35z0">
    <w:name w:val="WW8Num35z0"/>
    <w:rsid w:val="004A0B92"/>
    <w:rPr>
      <w:b/>
    </w:rPr>
  </w:style>
  <w:style w:type="character" w:customStyle="1" w:styleId="WW8Num44z1">
    <w:name w:val="WW8Num44z1"/>
    <w:rsid w:val="004A0B92"/>
    <w:rPr>
      <w:rFonts w:ascii="Verdana" w:hAnsi="Verdana"/>
    </w:rPr>
  </w:style>
  <w:style w:type="character" w:customStyle="1" w:styleId="WW8Num45z0">
    <w:name w:val="WW8Num45z0"/>
    <w:rsid w:val="004A0B92"/>
    <w:rPr>
      <w:rFonts w:ascii="Symbol" w:hAnsi="Symbol"/>
    </w:rPr>
  </w:style>
  <w:style w:type="character" w:customStyle="1" w:styleId="WW8Num46z1">
    <w:name w:val="WW8Num46z1"/>
    <w:rsid w:val="004A0B92"/>
    <w:rPr>
      <w:b/>
    </w:rPr>
  </w:style>
  <w:style w:type="character" w:customStyle="1" w:styleId="WW8Num49z0">
    <w:name w:val="WW8Num49z0"/>
    <w:rsid w:val="004A0B92"/>
    <w:rPr>
      <w:b/>
    </w:rPr>
  </w:style>
  <w:style w:type="character" w:customStyle="1" w:styleId="WW8Num50z1">
    <w:name w:val="WW8Num50z1"/>
    <w:rsid w:val="004A0B92"/>
    <w:rPr>
      <w:b/>
    </w:rPr>
  </w:style>
  <w:style w:type="character" w:customStyle="1" w:styleId="WW8Num51z1">
    <w:name w:val="WW8Num51z1"/>
    <w:rsid w:val="004A0B92"/>
    <w:rPr>
      <w:b/>
    </w:rPr>
  </w:style>
  <w:style w:type="character" w:customStyle="1" w:styleId="WW8Num53z0">
    <w:name w:val="WW8Num53z0"/>
    <w:rsid w:val="004A0B92"/>
    <w:rPr>
      <w:b/>
    </w:rPr>
  </w:style>
  <w:style w:type="character" w:customStyle="1" w:styleId="WW8Num56z0">
    <w:name w:val="WW8Num56z0"/>
    <w:rsid w:val="004A0B92"/>
    <w:rPr>
      <w:b/>
    </w:rPr>
  </w:style>
  <w:style w:type="character" w:customStyle="1" w:styleId="WW8Num65z0">
    <w:name w:val="WW8Num65z0"/>
    <w:rsid w:val="004A0B92"/>
    <w:rPr>
      <w:rFonts w:cs="Times New Roman"/>
      <w:b/>
    </w:rPr>
  </w:style>
  <w:style w:type="character" w:customStyle="1" w:styleId="WW8Num72z1">
    <w:name w:val="WW8Num72z1"/>
    <w:rsid w:val="004A0B92"/>
    <w:rPr>
      <w:rFonts w:ascii="Verdana" w:hAnsi="Verdana"/>
    </w:rPr>
  </w:style>
  <w:style w:type="character" w:customStyle="1" w:styleId="WW8Num75z0">
    <w:name w:val="WW8Num75z0"/>
    <w:rsid w:val="004A0B92"/>
    <w:rPr>
      <w:rFonts w:ascii="Wingdings" w:hAnsi="Wingdings"/>
    </w:rPr>
  </w:style>
  <w:style w:type="character" w:customStyle="1" w:styleId="WW8Num75z1">
    <w:name w:val="WW8Num75z1"/>
    <w:rsid w:val="004A0B92"/>
    <w:rPr>
      <w:rFonts w:ascii="Courier New" w:hAnsi="Courier New" w:cs="Courier New"/>
    </w:rPr>
  </w:style>
  <w:style w:type="character" w:customStyle="1" w:styleId="WW8Num75z3">
    <w:name w:val="WW8Num75z3"/>
    <w:rsid w:val="004A0B92"/>
    <w:rPr>
      <w:rFonts w:ascii="Symbol" w:hAnsi="Symbol"/>
    </w:rPr>
  </w:style>
  <w:style w:type="character" w:customStyle="1" w:styleId="WW8Num76z1">
    <w:name w:val="WW8Num76z1"/>
    <w:rsid w:val="004A0B92"/>
    <w:rPr>
      <w:b/>
    </w:rPr>
  </w:style>
  <w:style w:type="character" w:customStyle="1" w:styleId="WW8Num79z0">
    <w:name w:val="WW8Num79z0"/>
    <w:rsid w:val="004A0B92"/>
    <w:rPr>
      <w:b/>
    </w:rPr>
  </w:style>
  <w:style w:type="character" w:customStyle="1" w:styleId="WW8Num83z0">
    <w:name w:val="WW8Num83z0"/>
    <w:rsid w:val="004A0B92"/>
    <w:rPr>
      <w:b/>
    </w:rPr>
  </w:style>
  <w:style w:type="character" w:customStyle="1" w:styleId="Domylnaczcionkaakapitu1">
    <w:name w:val="Domyślna czcionka akapitu1"/>
    <w:rsid w:val="004A0B92"/>
  </w:style>
  <w:style w:type="character" w:styleId="Hipercze">
    <w:name w:val="Hyperlink"/>
    <w:rsid w:val="004A0B92"/>
    <w:rPr>
      <w:color w:val="0000FF"/>
      <w:u w:val="single"/>
    </w:rPr>
  </w:style>
  <w:style w:type="character" w:styleId="Numerstrony">
    <w:name w:val="page number"/>
    <w:basedOn w:val="Domylnaczcionkaakapitu1"/>
    <w:rsid w:val="004A0B92"/>
  </w:style>
  <w:style w:type="paragraph" w:customStyle="1" w:styleId="Nagwek10">
    <w:name w:val="Nagłówek1"/>
    <w:basedOn w:val="Normalny"/>
    <w:next w:val="Tekstpodstawowy"/>
    <w:rsid w:val="004A0B9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A0B92"/>
  </w:style>
  <w:style w:type="paragraph" w:customStyle="1" w:styleId="Podpis1">
    <w:name w:val="Podpis1"/>
    <w:basedOn w:val="Normalny"/>
    <w:rsid w:val="004A0B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4A0B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4A0B92"/>
    <w:pPr>
      <w:suppressAutoHyphens/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4A0B92"/>
    <w:rPr>
      <w:rFonts w:ascii="Arial" w:eastAsia="Times New Roman" w:hAnsi="Arial" w:cs="Arial"/>
      <w:b/>
      <w:bCs/>
      <w:sz w:val="28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4A0B92"/>
    <w:pPr>
      <w:suppressAutoHyphens/>
      <w:spacing w:after="60" w:line="240" w:lineRule="auto"/>
      <w:jc w:val="center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PodtytuZnak">
    <w:name w:val="Podtytuł Znak"/>
    <w:basedOn w:val="Domylnaczcionkaakapitu"/>
    <w:link w:val="Podtytu"/>
    <w:rsid w:val="004A0B92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pkt">
    <w:name w:val="pkt"/>
    <w:basedOn w:val="Normalny"/>
    <w:rsid w:val="004A0B92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kstpodstawowy3">
    <w:name w:val="WW-Tekst podstawowy 3"/>
    <w:basedOn w:val="Normalny"/>
    <w:rsid w:val="004A0B92"/>
    <w:pPr>
      <w:suppressAutoHyphens/>
      <w:spacing w:before="48" w:after="0" w:line="240" w:lineRule="atLeast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4A0B92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4A0B9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4A0B9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4A0B9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western">
    <w:name w:val="western"/>
    <w:basedOn w:val="Normalny"/>
    <w:rsid w:val="004A0B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ZnakZnakZnakZnak">
    <w:name w:val="Znak Znak Znak Znak"/>
    <w:basedOn w:val="Normalny"/>
    <w:rsid w:val="004A0B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4A0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A0B9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4A0B9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numbering" w:customStyle="1" w:styleId="Styl1">
    <w:name w:val="Styl1"/>
    <w:rsid w:val="004A0B92"/>
    <w:pPr>
      <w:numPr>
        <w:numId w:val="3"/>
      </w:numPr>
    </w:pPr>
  </w:style>
  <w:style w:type="paragraph" w:styleId="Bezodstpw">
    <w:name w:val="No Spacing"/>
    <w:uiPriority w:val="1"/>
    <w:qFormat/>
    <w:rsid w:val="004A0B92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Styl2">
    <w:name w:val="Styl2"/>
    <w:rsid w:val="004A0B92"/>
    <w:pPr>
      <w:numPr>
        <w:numId w:val="4"/>
      </w:numPr>
    </w:pPr>
  </w:style>
  <w:style w:type="numbering" w:customStyle="1" w:styleId="Styl3">
    <w:name w:val="Styl3"/>
    <w:rsid w:val="004A0B92"/>
    <w:pPr>
      <w:numPr>
        <w:numId w:val="5"/>
      </w:numPr>
    </w:pPr>
  </w:style>
  <w:style w:type="numbering" w:customStyle="1" w:styleId="Styl4">
    <w:name w:val="Styl4"/>
    <w:rsid w:val="004A0B92"/>
    <w:pPr>
      <w:numPr>
        <w:numId w:val="6"/>
      </w:numPr>
    </w:pPr>
  </w:style>
  <w:style w:type="numbering" w:customStyle="1" w:styleId="Styl5">
    <w:name w:val="Styl5"/>
    <w:rsid w:val="004A0B92"/>
    <w:pPr>
      <w:numPr>
        <w:numId w:val="7"/>
      </w:numPr>
    </w:pPr>
  </w:style>
  <w:style w:type="numbering" w:customStyle="1" w:styleId="Styl6">
    <w:name w:val="Styl6"/>
    <w:rsid w:val="004A0B92"/>
    <w:pPr>
      <w:numPr>
        <w:numId w:val="8"/>
      </w:numPr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A0B9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A0B92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ormalny"/>
    <w:rsid w:val="004A0B92"/>
    <w:pPr>
      <w:widowControl w:val="0"/>
      <w:tabs>
        <w:tab w:val="left" w:pos="284"/>
      </w:tabs>
      <w:autoSpaceDE w:val="0"/>
      <w:autoSpaceDN w:val="0"/>
      <w:spacing w:after="0" w:line="360" w:lineRule="auto"/>
      <w:ind w:left="284" w:hanging="284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4A0B92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28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2">
    <w:name w:val="Znak Znak Znak Znak2"/>
    <w:basedOn w:val="Normalny"/>
    <w:uiPriority w:val="99"/>
    <w:rsid w:val="003F75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1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46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9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0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2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3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9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1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3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3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1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1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2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8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4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4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2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1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5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6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3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4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8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7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7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0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3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3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0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3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1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4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9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5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5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7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5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7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6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9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9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5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0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5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7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3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9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5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9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9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6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8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0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0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2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7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3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9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7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0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6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1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9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0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7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6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2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4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4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2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9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2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1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8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9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6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4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5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9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2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1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7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3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8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3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5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2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1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1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1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6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6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8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2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9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1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3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1F305-58B5-49BA-B266-057274A4D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2978</Words>
  <Characters>17874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rutkowska</dc:creator>
  <cp:lastModifiedBy>RADEK</cp:lastModifiedBy>
  <cp:revision>3</cp:revision>
  <cp:lastPrinted>2018-05-21T10:53:00Z</cp:lastPrinted>
  <dcterms:created xsi:type="dcterms:W3CDTF">2018-11-06T16:36:00Z</dcterms:created>
  <dcterms:modified xsi:type="dcterms:W3CDTF">2018-11-07T16:28:00Z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