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85" w:rsidRPr="005D215D" w:rsidRDefault="005F2385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Pr="00E41EE4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ZST.KG.2502.2</w:t>
      </w:r>
      <w:r w:rsidRPr="00FC4264">
        <w:rPr>
          <w:rFonts w:ascii="Times New Roman" w:hAnsi="Times New Roman" w:cs="Times New Roman"/>
          <w:b/>
          <w:color w:val="000000" w:themeColor="text1"/>
        </w:rPr>
        <w:t>.2018</w:t>
      </w:r>
    </w:p>
    <w:p w:rsidR="002B1959" w:rsidRPr="009F6E96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</w:t>
      </w:r>
      <w:r w:rsidRPr="005D215D">
        <w:rPr>
          <w:rFonts w:ascii="Times New Roman" w:hAnsi="Times New Roman" w:cs="Times New Roman"/>
          <w:color w:val="000000" w:themeColor="text1"/>
        </w:rPr>
        <w:t xml:space="preserve">      </w:t>
      </w:r>
      <w:r w:rsidRPr="009F6E96">
        <w:rPr>
          <w:rFonts w:ascii="Times New Roman" w:hAnsi="Times New Roman" w:cs="Times New Roman"/>
          <w:b/>
          <w:color w:val="000000" w:themeColor="text1"/>
        </w:rPr>
        <w:t>Załącznik nr 1.1</w:t>
      </w:r>
    </w:p>
    <w:p w:rsidR="002B1959" w:rsidRPr="005D215D" w:rsidRDefault="002B1959" w:rsidP="002B1959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2B1959" w:rsidRPr="00935F1D" w:rsidRDefault="002B1959" w:rsidP="002B1959">
      <w:pPr>
        <w:jc w:val="right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 xml:space="preserve">Zespół Szkół Technicznych </w:t>
      </w:r>
    </w:p>
    <w:p w:rsidR="002B1959" w:rsidRPr="00935F1D" w:rsidRDefault="002B1959" w:rsidP="002B1959">
      <w:pPr>
        <w:jc w:val="right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  <w:t xml:space="preserve">  ul. Sejneńska 33</w:t>
      </w:r>
    </w:p>
    <w:p w:rsidR="002B1959" w:rsidRPr="00935F1D" w:rsidRDefault="002B1959" w:rsidP="002B1959">
      <w:pPr>
        <w:jc w:val="right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16-400 Suwałki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</w:t>
      </w:r>
      <w:r w:rsidRPr="007A4B12">
        <w:rPr>
          <w:rFonts w:ascii="Times New Roman" w:hAnsi="Times New Roman" w:cs="Times New Roman"/>
          <w:color w:val="000000" w:themeColor="text1"/>
        </w:rPr>
        <w:t xml:space="preserve">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Część 1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5D215D">
        <w:rPr>
          <w:rFonts w:ascii="Times New Roman" w:eastAsia="Times New Roman" w:hAnsi="Times New Roman" w:cs="Times New Roman"/>
          <w:color w:val="000000" w:themeColor="text1"/>
        </w:rPr>
        <w:t>dostawa wyposażenia pracowni programowania obrabiarek sterowanych numerycznie</w:t>
      </w:r>
    </w:p>
    <w:p w:rsidR="002B1959" w:rsidRPr="005D215D" w:rsidRDefault="002B1959" w:rsidP="00452206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„Formularzem cenowym” – załącznik nr 2.1</w:t>
      </w:r>
    </w:p>
    <w:p w:rsidR="002B1959" w:rsidRPr="005D215D" w:rsidRDefault="002B1959" w:rsidP="00452206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>14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 dni.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3. </w:t>
      </w:r>
      <w:r w:rsidRPr="005D215D">
        <w:rPr>
          <w:rFonts w:ascii="Times New Roman" w:hAnsi="Times New Roman" w:cs="Times New Roman"/>
          <w:color w:val="000000" w:themeColor="text1"/>
        </w:rPr>
        <w:t>.Informuję, że: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lastRenderedPageBreak/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935F1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2B1959" w:rsidRPr="00935F1D" w:rsidRDefault="002B1959" w:rsidP="0045220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2B1959" w:rsidRPr="00935F1D" w:rsidRDefault="002B1959" w:rsidP="0045220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2B1959" w:rsidRPr="00935F1D" w:rsidRDefault="002B1959" w:rsidP="00452206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2B1959" w:rsidRPr="00935F1D" w:rsidRDefault="002B1959" w:rsidP="00452206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2B1959" w:rsidRPr="00935F1D" w:rsidRDefault="002B1959" w:rsidP="00452206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2B1959" w:rsidRPr="00935F1D" w:rsidRDefault="002B1959" w:rsidP="00452206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2B1959" w:rsidRPr="00935F1D" w:rsidRDefault="002B1959" w:rsidP="00452206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2B1959" w:rsidRPr="00935F1D" w:rsidRDefault="002B1959" w:rsidP="00452206">
      <w:pPr>
        <w:numPr>
          <w:ilvl w:val="0"/>
          <w:numId w:val="17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2B1959" w:rsidRPr="005D215D" w:rsidRDefault="002B1959" w:rsidP="00452206">
      <w:pPr>
        <w:numPr>
          <w:ilvl w:val="0"/>
          <w:numId w:val="17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2B1959" w:rsidRPr="005D215D" w:rsidRDefault="002B1959" w:rsidP="00452206">
      <w:pPr>
        <w:numPr>
          <w:ilvl w:val="0"/>
          <w:numId w:val="17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2B1959" w:rsidRPr="005D215D" w:rsidRDefault="002B1959" w:rsidP="002B1959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2B1959" w:rsidRPr="005D215D" w:rsidRDefault="002B1959" w:rsidP="002B1959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importu usług lub importu towarów, z którymi wiąże się obowiązek doliczenia przez zamawiającego przy porównywaniu cen ofertowych podatku VAT.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2B1959" w:rsidRPr="005D215D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ZST.KG.2502.2</w:t>
      </w:r>
      <w:r w:rsidRPr="00FC4264">
        <w:rPr>
          <w:rFonts w:ascii="Times New Roman" w:hAnsi="Times New Roman" w:cs="Times New Roman"/>
          <w:b/>
          <w:color w:val="000000" w:themeColor="text1"/>
        </w:rPr>
        <w:t>.2018</w:t>
      </w: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</w:t>
      </w:r>
      <w:r w:rsidRPr="005D215D">
        <w:rPr>
          <w:rFonts w:ascii="Times New Roman" w:hAnsi="Times New Roman" w:cs="Times New Roman"/>
          <w:b/>
          <w:color w:val="000000" w:themeColor="text1"/>
        </w:rPr>
        <w:t>Załącznik nr 1.2</w:t>
      </w:r>
    </w:p>
    <w:p w:rsidR="002B1959" w:rsidRPr="005D215D" w:rsidRDefault="002B1959" w:rsidP="002B1959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2B1959" w:rsidRPr="005B10AE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>e-mail: .………………………..@..........................................</w:t>
      </w:r>
    </w:p>
    <w:p w:rsidR="002B1959" w:rsidRPr="005B10AE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  <w:t xml:space="preserve">   ………………………</w:t>
      </w:r>
    </w:p>
    <w:p w:rsidR="002B1959" w:rsidRPr="005B10AE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  <w:t>(miejscowość i data)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16-400 Suwałki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</w:t>
      </w:r>
      <w:r w:rsidRPr="007A4B12">
        <w:rPr>
          <w:rFonts w:ascii="Times New Roman" w:hAnsi="Times New Roman" w:cs="Times New Roman"/>
          <w:color w:val="000000" w:themeColor="text1"/>
        </w:rPr>
        <w:t xml:space="preserve">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Część 2</w:t>
      </w:r>
      <w:r w:rsidRPr="00CA5C0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EE58D8">
        <w:rPr>
          <w:rFonts w:ascii="Times New Roman" w:eastAsia="Times New Roman" w:hAnsi="Times New Roman" w:cs="Times New Roman"/>
          <w:color w:val="000000" w:themeColor="text1"/>
        </w:rPr>
        <w:t>dostawa wyposażenia pracowni programowania obrabiarek sterowanych numerycznie</w:t>
      </w:r>
    </w:p>
    <w:p w:rsidR="002B1959" w:rsidRPr="005D215D" w:rsidRDefault="002B1959" w:rsidP="00452206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zgodnie z załączonym „Formularzem cenowym” – załącznik nr 2.2</w:t>
      </w:r>
    </w:p>
    <w:p w:rsidR="002B1959" w:rsidRPr="005D215D" w:rsidRDefault="002B1959" w:rsidP="00452206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>14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 dni.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3. </w:t>
      </w:r>
      <w:r w:rsidRPr="005D215D">
        <w:rPr>
          <w:rFonts w:ascii="Times New Roman" w:hAnsi="Times New Roman" w:cs="Times New Roman"/>
          <w:color w:val="000000" w:themeColor="text1"/>
        </w:rPr>
        <w:t>Informuję, że: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935F1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2B1959" w:rsidRPr="00935F1D" w:rsidRDefault="002B1959" w:rsidP="0045220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2B1959" w:rsidRPr="00935F1D" w:rsidRDefault="002B1959" w:rsidP="00452206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2B1959" w:rsidRPr="00935F1D" w:rsidRDefault="002B1959" w:rsidP="00452206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2B1959" w:rsidRPr="00935F1D" w:rsidRDefault="002B1959" w:rsidP="00452206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2B1959" w:rsidRPr="00935F1D" w:rsidRDefault="002B1959" w:rsidP="00452206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2B1959" w:rsidRPr="00935F1D" w:rsidRDefault="002B1959" w:rsidP="00452206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2B1959" w:rsidRPr="00935F1D" w:rsidRDefault="002B1959" w:rsidP="00452206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2B1959" w:rsidRPr="00935F1D" w:rsidRDefault="002B1959" w:rsidP="00452206">
      <w:pPr>
        <w:numPr>
          <w:ilvl w:val="0"/>
          <w:numId w:val="18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2B1959" w:rsidRPr="005D215D" w:rsidRDefault="002B1959" w:rsidP="00452206">
      <w:pPr>
        <w:numPr>
          <w:ilvl w:val="0"/>
          <w:numId w:val="18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2B1959" w:rsidRPr="005D215D" w:rsidRDefault="002B1959" w:rsidP="00452206">
      <w:pPr>
        <w:numPr>
          <w:ilvl w:val="0"/>
          <w:numId w:val="18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2B1959" w:rsidRPr="005D215D" w:rsidRDefault="002B1959" w:rsidP="002B1959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2B1959" w:rsidRPr="005D215D" w:rsidRDefault="002B1959" w:rsidP="002B1959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lastRenderedPageBreak/>
        <w:t>- mechanizmu odwróconego obciążenia, o którym mowa w art. 17 ust. 1 pkt 7 ustawy o podatku od towarów i usług,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importu usług lub importu towarów, z którymi wiąże się obowiązek doliczenia przez zamawiającego przy porównywaniu cen ofertowych podatku VAT.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2B1959" w:rsidRPr="005D215D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ZST.KG.2502.2</w:t>
      </w:r>
      <w:r w:rsidRPr="00FC4264">
        <w:rPr>
          <w:rFonts w:ascii="Times New Roman" w:hAnsi="Times New Roman" w:cs="Times New Roman"/>
          <w:b/>
          <w:color w:val="000000" w:themeColor="text1"/>
        </w:rPr>
        <w:t>.2018</w:t>
      </w: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5D215D">
        <w:rPr>
          <w:rFonts w:ascii="Times New Roman" w:hAnsi="Times New Roman" w:cs="Times New Roman"/>
          <w:color w:val="000000" w:themeColor="text1"/>
        </w:rPr>
        <w:t xml:space="preserve">  </w:t>
      </w:r>
      <w:r w:rsidRPr="005D215D">
        <w:rPr>
          <w:rFonts w:ascii="Times New Roman" w:hAnsi="Times New Roman" w:cs="Times New Roman"/>
          <w:b/>
          <w:color w:val="000000" w:themeColor="text1"/>
        </w:rPr>
        <w:t>Załącznik nr 1.3</w:t>
      </w:r>
    </w:p>
    <w:p w:rsidR="002B1959" w:rsidRPr="005D215D" w:rsidRDefault="002B1959" w:rsidP="002B1959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2B1959" w:rsidRPr="007A4B12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>16-400 Suwałki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Część 3</w:t>
      </w:r>
      <w:r w:rsidRPr="00CA5C0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3D45F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dostawa sprzętu komputerowego 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do </w:t>
      </w:r>
      <w:r w:rsidRPr="00642B0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pracowni programowania obrabiarek sterowanych numerycznie 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i Szkolnego Punktu Informacji i Kariery</w:t>
      </w:r>
    </w:p>
    <w:p w:rsidR="002B1959" w:rsidRPr="005D215D" w:rsidRDefault="002B1959" w:rsidP="00452206">
      <w:pPr>
        <w:pStyle w:val="Akapitzlist"/>
        <w:numPr>
          <w:ilvl w:val="0"/>
          <w:numId w:val="13"/>
        </w:numPr>
        <w:spacing w:after="160" w:line="259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„Formularzem cenowym” – załącznik nr 2.3</w:t>
      </w:r>
    </w:p>
    <w:p w:rsidR="002B1959" w:rsidRPr="005D215D" w:rsidRDefault="002B1959" w:rsidP="00452206">
      <w:pPr>
        <w:pStyle w:val="Akapitzlist"/>
        <w:numPr>
          <w:ilvl w:val="0"/>
          <w:numId w:val="13"/>
        </w:numPr>
        <w:spacing w:after="0" w:line="240" w:lineRule="auto"/>
        <w:ind w:left="720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 xml:space="preserve">14 </w:t>
      </w:r>
      <w:r w:rsidRPr="005D215D">
        <w:rPr>
          <w:rFonts w:ascii="Times New Roman" w:hAnsi="Times New Roman" w:cs="Times New Roman"/>
          <w:b/>
          <w:color w:val="000000" w:themeColor="text1"/>
        </w:rPr>
        <w:t>dni.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2B1959" w:rsidRPr="00FC4264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FC4264">
        <w:rPr>
          <w:rFonts w:ascii="Times New Roman" w:hAnsi="Times New Roman" w:cs="Times New Roman"/>
          <w:color w:val="000000" w:themeColor="text1"/>
        </w:rPr>
        <w:lastRenderedPageBreak/>
        <w:t xml:space="preserve">Zgodnie z art. 83 ust. 1 pkt 26 ustawy o podatku od towarów i usług stawkę podatku w wysokości 0% stosuje się m. in. do dostawy </w:t>
      </w:r>
      <w:r w:rsidRPr="00FC4264">
        <w:rPr>
          <w:rFonts w:ascii="Times New Roman" w:hAnsi="Times New Roman" w:cs="Times New Roman"/>
          <w:b/>
          <w:color w:val="000000" w:themeColor="text1"/>
        </w:rPr>
        <w:t xml:space="preserve">sprzętu komputerowego dla  placówek  oświatowych. Wykaz  sprzętu  komputerowego do którego zastosowanie ma stawka 0% został określony w załączniku nr 8 do  ustawy  o  podatku  od  towarów  i  usług.  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</w:t>
      </w:r>
      <w:r w:rsidRPr="005D215D">
        <w:rPr>
          <w:rFonts w:ascii="Times New Roman" w:hAnsi="Times New Roman" w:cs="Times New Roman"/>
          <w:color w:val="000000" w:themeColor="text1"/>
        </w:rPr>
        <w:t>.Informuję, że: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935F1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2B1959" w:rsidRPr="00935F1D" w:rsidRDefault="002B1959" w:rsidP="0045220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2B1959" w:rsidRPr="00935F1D" w:rsidRDefault="002B1959" w:rsidP="00452206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2B1959" w:rsidRPr="00935F1D" w:rsidRDefault="002B1959" w:rsidP="00452206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2B1959" w:rsidRPr="00935F1D" w:rsidRDefault="002B1959" w:rsidP="00452206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2B1959" w:rsidRPr="00935F1D" w:rsidRDefault="002B1959" w:rsidP="00452206">
      <w:pPr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2B1959" w:rsidRPr="00935F1D" w:rsidRDefault="002B1959" w:rsidP="00452206">
      <w:pPr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2B1959" w:rsidRPr="00935F1D" w:rsidRDefault="002B1959" w:rsidP="00452206">
      <w:pPr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2B1959" w:rsidRPr="00935F1D" w:rsidRDefault="002B1959" w:rsidP="00452206">
      <w:pPr>
        <w:numPr>
          <w:ilvl w:val="0"/>
          <w:numId w:val="19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2B1959" w:rsidRPr="005D215D" w:rsidRDefault="002B1959" w:rsidP="00452206">
      <w:pPr>
        <w:numPr>
          <w:ilvl w:val="0"/>
          <w:numId w:val="19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2B1959" w:rsidRPr="005D215D" w:rsidRDefault="002B1959" w:rsidP="00452206">
      <w:pPr>
        <w:numPr>
          <w:ilvl w:val="0"/>
          <w:numId w:val="19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2B1959" w:rsidRPr="005D215D" w:rsidRDefault="002B1959" w:rsidP="002B1959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2B1959" w:rsidRPr="005D215D" w:rsidRDefault="002B1959" w:rsidP="002B1959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lastRenderedPageBreak/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importu usług lub importu towarów, z którymi wiąże się obowiązek doliczenia przez zamawiającego przy porównywaniu cen ofertowych podatku VAT.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ZST.KG.2502.2</w:t>
      </w:r>
      <w:r w:rsidRPr="00FC4264">
        <w:rPr>
          <w:rFonts w:ascii="Times New Roman" w:hAnsi="Times New Roman" w:cs="Times New Roman"/>
          <w:b/>
          <w:color w:val="000000" w:themeColor="text1"/>
        </w:rPr>
        <w:t>.2018</w:t>
      </w: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5D215D">
        <w:rPr>
          <w:rFonts w:ascii="Times New Roman" w:hAnsi="Times New Roman" w:cs="Times New Roman"/>
          <w:color w:val="000000" w:themeColor="text1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</w:rPr>
        <w:t>Załącznik nr 1.4</w:t>
      </w:r>
    </w:p>
    <w:p w:rsidR="002B1959" w:rsidRPr="005D215D" w:rsidRDefault="002B1959" w:rsidP="002B1959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2B1959" w:rsidRPr="007A4B12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>16-400 Suwałki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Część 4</w:t>
      </w:r>
      <w:r w:rsidRPr="00CA5C0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4F4B14">
        <w:rPr>
          <w:rFonts w:ascii="Times New Roman" w:eastAsia="Times New Roman" w:hAnsi="Times New Roman" w:cs="Times New Roman"/>
          <w:color w:val="000000" w:themeColor="text1"/>
        </w:rPr>
        <w:t>dostawa sprzętu na stanowisko spawacza</w:t>
      </w:r>
    </w:p>
    <w:p w:rsidR="002B1959" w:rsidRPr="005D215D" w:rsidRDefault="002B1959" w:rsidP="00452206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</w:t>
      </w:r>
      <w:r>
        <w:rPr>
          <w:rFonts w:ascii="Times New Roman" w:hAnsi="Times New Roman" w:cs="Times New Roman"/>
          <w:color w:val="000000" w:themeColor="text1"/>
        </w:rPr>
        <w:t>rzem cenowym” – załącznik nr 2.4</w:t>
      </w:r>
    </w:p>
    <w:p w:rsidR="002B1959" w:rsidRPr="005D215D" w:rsidRDefault="002B1959" w:rsidP="00452206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 xml:space="preserve">14 </w:t>
      </w:r>
      <w:r w:rsidRPr="005D215D">
        <w:rPr>
          <w:rFonts w:ascii="Times New Roman" w:hAnsi="Times New Roman" w:cs="Times New Roman"/>
          <w:b/>
          <w:color w:val="000000" w:themeColor="text1"/>
        </w:rPr>
        <w:t>dni.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</w:t>
      </w:r>
      <w:r w:rsidRPr="005D215D">
        <w:rPr>
          <w:rFonts w:ascii="Times New Roman" w:hAnsi="Times New Roman" w:cs="Times New Roman"/>
          <w:color w:val="000000" w:themeColor="text1"/>
        </w:rPr>
        <w:t>.Informuję, że: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935F1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2B1959" w:rsidRPr="00935F1D" w:rsidRDefault="002B1959" w:rsidP="0045220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2B1959" w:rsidRPr="00935F1D" w:rsidRDefault="002B1959" w:rsidP="00452206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2B1959" w:rsidRPr="00935F1D" w:rsidRDefault="002B1959" w:rsidP="00452206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2B1959" w:rsidRPr="00935F1D" w:rsidRDefault="002B1959" w:rsidP="00452206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2B1959" w:rsidRPr="00935F1D" w:rsidRDefault="002B1959" w:rsidP="00452206">
      <w:pPr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2B1959" w:rsidRPr="00935F1D" w:rsidRDefault="002B1959" w:rsidP="00452206">
      <w:pPr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2B1959" w:rsidRPr="00935F1D" w:rsidRDefault="002B1959" w:rsidP="00452206">
      <w:pPr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2B1959" w:rsidRPr="00935F1D" w:rsidRDefault="002B1959" w:rsidP="00452206">
      <w:pPr>
        <w:numPr>
          <w:ilvl w:val="0"/>
          <w:numId w:val="20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2B1959" w:rsidRPr="005D215D" w:rsidRDefault="002B1959" w:rsidP="00452206">
      <w:pPr>
        <w:numPr>
          <w:ilvl w:val="0"/>
          <w:numId w:val="20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2B1959" w:rsidRPr="005D215D" w:rsidRDefault="002B1959" w:rsidP="00452206">
      <w:pPr>
        <w:numPr>
          <w:ilvl w:val="0"/>
          <w:numId w:val="20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2B1959" w:rsidRPr="005D215D" w:rsidRDefault="002B1959" w:rsidP="002B1959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2B1959" w:rsidRPr="005D215D" w:rsidRDefault="002B1959" w:rsidP="002B1959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lastRenderedPageBreak/>
        <w:t>- importu usług lub importu towarów, z którymi wiąże się obowiązek doliczenia przez zamawiającego przy porównywaniu cen ofertowych podatku VAT.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ZST.KG.2502.2</w:t>
      </w:r>
      <w:r w:rsidRPr="00FC4264">
        <w:rPr>
          <w:rFonts w:ascii="Times New Roman" w:hAnsi="Times New Roman" w:cs="Times New Roman"/>
          <w:b/>
          <w:color w:val="000000" w:themeColor="text1"/>
        </w:rPr>
        <w:t>.2018</w:t>
      </w: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5D215D">
        <w:rPr>
          <w:rFonts w:ascii="Times New Roman" w:hAnsi="Times New Roman" w:cs="Times New Roman"/>
          <w:color w:val="000000" w:themeColor="text1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</w:rPr>
        <w:t>Załącznik nr 1.5</w:t>
      </w:r>
    </w:p>
    <w:p w:rsidR="002B1959" w:rsidRPr="005D215D" w:rsidRDefault="002B1959" w:rsidP="002B1959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2B1959" w:rsidRPr="007A4B12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>16-400 Suwałki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Część 5</w:t>
      </w:r>
      <w:r w:rsidRPr="00CA5C0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4F4B14">
        <w:rPr>
          <w:rFonts w:ascii="Times New Roman" w:eastAsia="Times New Roman" w:hAnsi="Times New Roman" w:cs="Times New Roman"/>
          <w:color w:val="000000" w:themeColor="text1"/>
        </w:rPr>
        <w:t>dostawa wyposażenia pracowni robó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t betoniarskich </w:t>
      </w:r>
      <w:r w:rsidRPr="004F4B14">
        <w:rPr>
          <w:rFonts w:ascii="Times New Roman" w:eastAsia="Times New Roman" w:hAnsi="Times New Roman" w:cs="Times New Roman"/>
          <w:color w:val="000000" w:themeColor="text1"/>
        </w:rPr>
        <w:t>i zbrojarskich</w:t>
      </w:r>
    </w:p>
    <w:p w:rsidR="002B1959" w:rsidRPr="005D215D" w:rsidRDefault="002B1959" w:rsidP="00452206">
      <w:pPr>
        <w:pStyle w:val="Akapitzlist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</w:t>
      </w:r>
      <w:r>
        <w:rPr>
          <w:rFonts w:ascii="Times New Roman" w:hAnsi="Times New Roman" w:cs="Times New Roman"/>
          <w:color w:val="000000" w:themeColor="text1"/>
        </w:rPr>
        <w:t>rzem cenowym” – załącznik nr 2.5</w:t>
      </w:r>
    </w:p>
    <w:p w:rsidR="002B1959" w:rsidRPr="005D215D" w:rsidRDefault="002B1959" w:rsidP="00452206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 xml:space="preserve">14 </w:t>
      </w:r>
      <w:r w:rsidRPr="005D215D">
        <w:rPr>
          <w:rFonts w:ascii="Times New Roman" w:hAnsi="Times New Roman" w:cs="Times New Roman"/>
          <w:b/>
          <w:color w:val="000000" w:themeColor="text1"/>
        </w:rPr>
        <w:t>dni.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</w:t>
      </w:r>
      <w:r w:rsidRPr="005D215D">
        <w:rPr>
          <w:rFonts w:ascii="Times New Roman" w:hAnsi="Times New Roman" w:cs="Times New Roman"/>
          <w:color w:val="000000" w:themeColor="text1"/>
        </w:rPr>
        <w:t>.Informuję, że: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935F1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2B1959" w:rsidRPr="00935F1D" w:rsidRDefault="002B1959" w:rsidP="0045220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2B1959" w:rsidRPr="00935F1D" w:rsidRDefault="002B1959" w:rsidP="00452206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2B1959" w:rsidRPr="00935F1D" w:rsidRDefault="002B1959" w:rsidP="00452206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2B1959" w:rsidRPr="00935F1D" w:rsidRDefault="002B1959" w:rsidP="00452206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2B1959" w:rsidRPr="00935F1D" w:rsidRDefault="002B1959" w:rsidP="00452206">
      <w:pPr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2B1959" w:rsidRPr="00935F1D" w:rsidRDefault="002B1959" w:rsidP="00452206">
      <w:pPr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2B1959" w:rsidRPr="00935F1D" w:rsidRDefault="002B1959" w:rsidP="00452206">
      <w:pPr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2B1959" w:rsidRPr="00935F1D" w:rsidRDefault="002B1959" w:rsidP="00452206">
      <w:pPr>
        <w:numPr>
          <w:ilvl w:val="0"/>
          <w:numId w:val="21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2B1959" w:rsidRPr="005D215D" w:rsidRDefault="002B1959" w:rsidP="00452206">
      <w:pPr>
        <w:numPr>
          <w:ilvl w:val="0"/>
          <w:numId w:val="21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2B1959" w:rsidRPr="005D215D" w:rsidRDefault="002B1959" w:rsidP="00452206">
      <w:pPr>
        <w:numPr>
          <w:ilvl w:val="0"/>
          <w:numId w:val="21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2B1959" w:rsidRPr="005D215D" w:rsidRDefault="002B1959" w:rsidP="002B1959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2B1959" w:rsidRPr="005D215D" w:rsidRDefault="002B1959" w:rsidP="002B1959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lastRenderedPageBreak/>
        <w:t>- importu usług lub importu towarów, z którymi wiąże się obowiązek doliczenia przez zamawiającego przy porównywaniu cen ofertowych podatku VAT.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2B1959" w:rsidRPr="009D556A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ZST.KG.2502.2</w:t>
      </w:r>
      <w:r w:rsidRPr="00FC4264">
        <w:rPr>
          <w:rFonts w:ascii="Times New Roman" w:hAnsi="Times New Roman" w:cs="Times New Roman"/>
          <w:b/>
          <w:color w:val="000000" w:themeColor="text1"/>
        </w:rPr>
        <w:t>.2018</w:t>
      </w: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5D215D">
        <w:rPr>
          <w:rFonts w:ascii="Times New Roman" w:hAnsi="Times New Roman" w:cs="Times New Roman"/>
          <w:color w:val="000000" w:themeColor="text1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</w:rPr>
        <w:t>Załącznik nr 1.6</w:t>
      </w:r>
    </w:p>
    <w:p w:rsidR="002B1959" w:rsidRPr="005D215D" w:rsidRDefault="002B1959" w:rsidP="002B1959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2B1959" w:rsidRPr="007A4B12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>16-400 Suwałki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Część 6</w:t>
      </w:r>
      <w:r w:rsidRPr="005C4E8E">
        <w:rPr>
          <w:rFonts w:ascii="Times New Roman" w:hAnsi="Times New Roman" w:cs="Times New Roman"/>
          <w:color w:val="000000"/>
        </w:rPr>
        <w:t xml:space="preserve"> </w:t>
      </w:r>
      <w:r w:rsidRPr="006723B9">
        <w:rPr>
          <w:rFonts w:ascii="Times New Roman" w:hAnsi="Times New Roman" w:cs="Times New Roman"/>
          <w:color w:val="000000"/>
        </w:rPr>
        <w:t>dostawa zestawu do instalacji pomp ciepła - wyposażenia pracowni robót betoniarskich i zbrojarskich</w:t>
      </w:r>
    </w:p>
    <w:p w:rsidR="002B1959" w:rsidRPr="005D215D" w:rsidRDefault="002B1959" w:rsidP="00452206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</w:t>
      </w:r>
      <w:r>
        <w:rPr>
          <w:rFonts w:ascii="Times New Roman" w:hAnsi="Times New Roman" w:cs="Times New Roman"/>
          <w:color w:val="000000" w:themeColor="text1"/>
        </w:rPr>
        <w:t>rzem cenowym” – załącznik nr 2.6</w:t>
      </w:r>
    </w:p>
    <w:p w:rsidR="002B1959" w:rsidRPr="005D215D" w:rsidRDefault="002B1959" w:rsidP="00452206">
      <w:pPr>
        <w:pStyle w:val="Akapitzlist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 xml:space="preserve">14 </w:t>
      </w:r>
      <w:r w:rsidRPr="005D215D">
        <w:rPr>
          <w:rFonts w:ascii="Times New Roman" w:hAnsi="Times New Roman" w:cs="Times New Roman"/>
          <w:b/>
          <w:color w:val="000000" w:themeColor="text1"/>
        </w:rPr>
        <w:t>dni.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</w:t>
      </w:r>
      <w:r w:rsidRPr="005D215D">
        <w:rPr>
          <w:rFonts w:ascii="Times New Roman" w:hAnsi="Times New Roman" w:cs="Times New Roman"/>
          <w:color w:val="000000" w:themeColor="text1"/>
        </w:rPr>
        <w:t>.Informuję, że: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935F1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2B1959" w:rsidRPr="00935F1D" w:rsidRDefault="002B1959" w:rsidP="0045220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2B1959" w:rsidRPr="00935F1D" w:rsidRDefault="002B1959" w:rsidP="00452206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2B1959" w:rsidRPr="00935F1D" w:rsidRDefault="002B1959" w:rsidP="00452206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2B1959" w:rsidRPr="00935F1D" w:rsidRDefault="002B1959" w:rsidP="0045220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2B1959" w:rsidRPr="00935F1D" w:rsidRDefault="002B1959" w:rsidP="0045220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2B1959" w:rsidRPr="00935F1D" w:rsidRDefault="002B1959" w:rsidP="0045220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2B1959" w:rsidRPr="00935F1D" w:rsidRDefault="002B1959" w:rsidP="00452206">
      <w:pPr>
        <w:numPr>
          <w:ilvl w:val="0"/>
          <w:numId w:val="23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2B1959" w:rsidRPr="00935F1D" w:rsidRDefault="002B1959" w:rsidP="00452206">
      <w:pPr>
        <w:numPr>
          <w:ilvl w:val="0"/>
          <w:numId w:val="23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2B1959" w:rsidRPr="005D215D" w:rsidRDefault="002B1959" w:rsidP="00452206">
      <w:pPr>
        <w:numPr>
          <w:ilvl w:val="0"/>
          <w:numId w:val="23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2B1959" w:rsidRPr="005D215D" w:rsidRDefault="002B1959" w:rsidP="00452206">
      <w:pPr>
        <w:numPr>
          <w:ilvl w:val="0"/>
          <w:numId w:val="23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2B1959" w:rsidRPr="005D215D" w:rsidRDefault="002B1959" w:rsidP="002B1959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2B1959" w:rsidRPr="005D215D" w:rsidRDefault="002B1959" w:rsidP="002B1959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lastRenderedPageBreak/>
        <w:t>- importu usług lub importu towarów, z którymi wiąże się obowiązek doliczenia przez zamawiającego przy porównywaniu cen ofertowych podatku VAT.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ZST.KG.2502.2</w:t>
      </w:r>
      <w:r w:rsidRPr="00FC4264">
        <w:rPr>
          <w:rFonts w:ascii="Times New Roman" w:hAnsi="Times New Roman" w:cs="Times New Roman"/>
          <w:b/>
          <w:color w:val="000000" w:themeColor="text1"/>
        </w:rPr>
        <w:t>.2018</w:t>
      </w:r>
    </w:p>
    <w:p w:rsidR="002B1959" w:rsidRPr="005D215D" w:rsidRDefault="002B1959" w:rsidP="002B1959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5D215D">
        <w:rPr>
          <w:rFonts w:ascii="Times New Roman" w:hAnsi="Times New Roman" w:cs="Times New Roman"/>
          <w:color w:val="000000" w:themeColor="text1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</w:rPr>
        <w:t>Załącznik nr 1.7</w:t>
      </w:r>
    </w:p>
    <w:p w:rsidR="002B1959" w:rsidRPr="005D215D" w:rsidRDefault="002B1959" w:rsidP="002B1959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2B1959" w:rsidRPr="005D215D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2B1959" w:rsidRPr="007A4B12" w:rsidRDefault="002B1959" w:rsidP="002B1959">
      <w:pPr>
        <w:jc w:val="right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>16-400 Suwałki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B1959" w:rsidRPr="005D215D" w:rsidRDefault="002B1959" w:rsidP="002B1959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Część 7</w:t>
      </w:r>
      <w:r w:rsidRPr="005C4E8E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EE58D8">
        <w:rPr>
          <w:rFonts w:ascii="Times New Roman" w:eastAsia="Times New Roman" w:hAnsi="Times New Roman" w:cs="Times New Roman"/>
          <w:color w:val="000000" w:themeColor="text1"/>
        </w:rPr>
        <w:t>dostawa materiałów dydaktycznych na potrzeby realizacji zajęć w ramach koła chemicznego</w:t>
      </w:r>
    </w:p>
    <w:p w:rsidR="002B1959" w:rsidRPr="005D215D" w:rsidRDefault="002B1959" w:rsidP="00452206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2B1959" w:rsidRPr="005D215D" w:rsidRDefault="002B1959" w:rsidP="002B1959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</w:t>
      </w:r>
      <w:r>
        <w:rPr>
          <w:rFonts w:ascii="Times New Roman" w:hAnsi="Times New Roman" w:cs="Times New Roman"/>
          <w:color w:val="000000" w:themeColor="text1"/>
        </w:rPr>
        <w:t>rzem cenowym” – załącznik nr 2.7</w:t>
      </w:r>
    </w:p>
    <w:p w:rsidR="002B1959" w:rsidRPr="005D215D" w:rsidRDefault="002B1959" w:rsidP="00452206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 xml:space="preserve">14 </w:t>
      </w:r>
      <w:r w:rsidRPr="005D215D">
        <w:rPr>
          <w:rFonts w:ascii="Times New Roman" w:hAnsi="Times New Roman" w:cs="Times New Roman"/>
          <w:b/>
          <w:color w:val="000000" w:themeColor="text1"/>
        </w:rPr>
        <w:t>dni.</w:t>
      </w:r>
    </w:p>
    <w:p w:rsidR="002B1959" w:rsidRPr="005D215D" w:rsidRDefault="002B1959" w:rsidP="002B1959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</w:t>
      </w:r>
      <w:r w:rsidRPr="005D215D">
        <w:rPr>
          <w:rFonts w:ascii="Times New Roman" w:hAnsi="Times New Roman" w:cs="Times New Roman"/>
          <w:color w:val="000000" w:themeColor="text1"/>
        </w:rPr>
        <w:t>.Informuję, że: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2B1959" w:rsidRPr="005D215D" w:rsidRDefault="002B1959" w:rsidP="002B1959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935F1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2B1959" w:rsidRPr="00935F1D" w:rsidRDefault="002B1959" w:rsidP="0045220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2B1959" w:rsidRPr="00935F1D" w:rsidRDefault="002B1959" w:rsidP="00452206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2B1959" w:rsidRPr="00935F1D" w:rsidRDefault="002B1959" w:rsidP="00452206">
      <w:pPr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2B1959" w:rsidRPr="00935F1D" w:rsidRDefault="002B1959" w:rsidP="00452206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2B1959" w:rsidRPr="00935F1D" w:rsidRDefault="002B1959" w:rsidP="00452206">
      <w:pPr>
        <w:numPr>
          <w:ilvl w:val="0"/>
          <w:numId w:val="25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2B1959" w:rsidRPr="00935F1D" w:rsidRDefault="002B1959" w:rsidP="00452206">
      <w:pPr>
        <w:numPr>
          <w:ilvl w:val="0"/>
          <w:numId w:val="25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2B1959" w:rsidRPr="00935F1D" w:rsidRDefault="002B1959" w:rsidP="00452206">
      <w:pPr>
        <w:numPr>
          <w:ilvl w:val="0"/>
          <w:numId w:val="25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2B1959" w:rsidRPr="00935F1D" w:rsidRDefault="002B1959" w:rsidP="00452206">
      <w:pPr>
        <w:numPr>
          <w:ilvl w:val="0"/>
          <w:numId w:val="25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2B1959" w:rsidRPr="005D215D" w:rsidRDefault="002B1959" w:rsidP="00452206">
      <w:pPr>
        <w:numPr>
          <w:ilvl w:val="0"/>
          <w:numId w:val="25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2B1959" w:rsidRPr="005D215D" w:rsidRDefault="002B1959" w:rsidP="00452206">
      <w:pPr>
        <w:numPr>
          <w:ilvl w:val="0"/>
          <w:numId w:val="25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2B1959" w:rsidRPr="005D215D" w:rsidRDefault="002B1959" w:rsidP="002B1959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2B1959" w:rsidRPr="005D215D" w:rsidRDefault="002B1959" w:rsidP="002B1959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lastRenderedPageBreak/>
        <w:t>- importu usług lub importu towarów, z którymi wiąże się obowiązek doliczenia przez zamawiającego przy porównywaniu cen ofertowych podatku VAT.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B1959" w:rsidRPr="005D215D" w:rsidRDefault="002B1959" w:rsidP="002B195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2B1959" w:rsidRPr="009F6E96" w:rsidRDefault="002B1959" w:rsidP="002B1959">
      <w:pPr>
        <w:pageBreakBefore/>
        <w:spacing w:before="100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ZST.KG.2502.2</w:t>
      </w:r>
      <w:r w:rsidRPr="00FC4264">
        <w:rPr>
          <w:rFonts w:ascii="Times New Roman" w:hAnsi="Times New Roman" w:cs="Times New Roman"/>
          <w:b/>
          <w:color w:val="000000" w:themeColor="text1"/>
        </w:rPr>
        <w:t>.2018</w:t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  <w:t>Załącznik nr 3</w:t>
      </w:r>
    </w:p>
    <w:p w:rsidR="002B1959" w:rsidRPr="005D215D" w:rsidRDefault="002B1959" w:rsidP="002B1959">
      <w:pPr>
        <w:pStyle w:val="Bezodstpw"/>
        <w:rPr>
          <w:color w:val="000000" w:themeColor="text1"/>
          <w:sz w:val="22"/>
          <w:szCs w:val="22"/>
        </w:rPr>
      </w:pPr>
    </w:p>
    <w:p w:rsidR="002B1959" w:rsidRPr="005D215D" w:rsidRDefault="002B1959" w:rsidP="002B1959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Wykonawca:</w:t>
      </w:r>
    </w:p>
    <w:p w:rsidR="002B1959" w:rsidRPr="005D215D" w:rsidRDefault="002B1959" w:rsidP="002B1959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2B1959" w:rsidRPr="005D215D" w:rsidRDefault="002B1959" w:rsidP="002B1959">
      <w:pPr>
        <w:tabs>
          <w:tab w:val="left" w:pos="3686"/>
          <w:tab w:val="left" w:pos="4820"/>
          <w:tab w:val="left" w:pos="8931"/>
          <w:tab w:val="left" w:pos="9070"/>
        </w:tabs>
        <w:ind w:right="-2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>)</w:t>
      </w:r>
    </w:p>
    <w:p w:rsidR="002B1959" w:rsidRPr="005D215D" w:rsidRDefault="002B1959" w:rsidP="002B1959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reprezentowany przez:</w:t>
      </w:r>
    </w:p>
    <w:p w:rsidR="002B1959" w:rsidRPr="005D215D" w:rsidRDefault="002B1959" w:rsidP="002B1959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2B1959" w:rsidRPr="005D215D" w:rsidRDefault="002B1959" w:rsidP="002B1959">
      <w:pPr>
        <w:ind w:right="-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(imię, nazwisko, stanowisko/podstawa do  reprezentacji)</w:t>
      </w:r>
    </w:p>
    <w:p w:rsidR="002B1959" w:rsidRPr="005D215D" w:rsidRDefault="002B1959" w:rsidP="002B1959">
      <w:pPr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5D215D">
        <w:rPr>
          <w:rFonts w:ascii="Times New Roman" w:hAnsi="Times New Roman" w:cs="Times New Roman"/>
          <w:b/>
          <w:color w:val="000000" w:themeColor="text1"/>
          <w:u w:val="single"/>
        </w:rPr>
        <w:t xml:space="preserve">Oświadczenie wykonawcy </w:t>
      </w:r>
    </w:p>
    <w:p w:rsidR="002B1959" w:rsidRPr="005D215D" w:rsidRDefault="002B1959" w:rsidP="002B1959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 xml:space="preserve">składane na podstawie art. 25a ust. 1 ustawy z dnia 29 stycznia 2004 r.  Prawo zamówień publicznych (dalej jako: ustawa </w:t>
      </w:r>
      <w:proofErr w:type="spellStart"/>
      <w:r w:rsidRPr="005D215D">
        <w:rPr>
          <w:rFonts w:ascii="Times New Roman" w:hAnsi="Times New Roman" w:cs="Times New Roman"/>
          <w:b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b/>
          <w:color w:val="000000" w:themeColor="text1"/>
        </w:rPr>
        <w:t>),</w:t>
      </w:r>
    </w:p>
    <w:p w:rsidR="002B1959" w:rsidRPr="005D215D" w:rsidRDefault="002B1959" w:rsidP="002B1959">
      <w:pPr>
        <w:spacing w:before="120" w:line="36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5D215D">
        <w:rPr>
          <w:rFonts w:ascii="Times New Roman" w:hAnsi="Times New Roman" w:cs="Times New Roman"/>
          <w:b/>
          <w:color w:val="000000" w:themeColor="text1"/>
          <w:u w:val="single"/>
        </w:rPr>
        <w:t>DOTYCZĄCE PRZESŁANEK WYKLUCZENIA Z POSTĘPOWANIA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Na potrzeby postępowania o udzielenie zamówienia publicznego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pn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dostawa wyposażenia </w:t>
      </w:r>
      <w:r w:rsidRPr="007A4B12">
        <w:rPr>
          <w:rFonts w:ascii="Times New Roman" w:hAnsi="Times New Roman" w:cs="Times New Roman"/>
          <w:color w:val="000000" w:themeColor="text1"/>
        </w:rPr>
        <w:t xml:space="preserve">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7A4B12">
        <w:rPr>
          <w:rFonts w:ascii="Times New Roman" w:hAnsi="Times New Roman" w:cs="Times New Roman"/>
          <w:color w:val="000000" w:themeColor="text1"/>
        </w:rPr>
        <w:t xml:space="preserve">  </w:t>
      </w:r>
      <w:r w:rsidRPr="007A4B12">
        <w:rPr>
          <w:rFonts w:ascii="Times New Roman" w:hAnsi="Times New Roman" w:cs="Times New Roman"/>
          <w:i/>
          <w:color w:val="000000" w:themeColor="text1"/>
        </w:rPr>
        <w:t xml:space="preserve">, </w:t>
      </w:r>
      <w:r w:rsidRPr="007A4B12">
        <w:rPr>
          <w:rFonts w:ascii="Times New Roman" w:hAnsi="Times New Roman" w:cs="Times New Roman"/>
          <w:color w:val="000000" w:themeColor="text1"/>
        </w:rPr>
        <w:t>oświadczam, co następuje</w:t>
      </w:r>
      <w:r w:rsidRPr="005D215D">
        <w:rPr>
          <w:rFonts w:ascii="Times New Roman" w:hAnsi="Times New Roman" w:cs="Times New Roman"/>
          <w:color w:val="000000" w:themeColor="text1"/>
        </w:rPr>
        <w:t>:</w:t>
      </w:r>
    </w:p>
    <w:p w:rsidR="002B1959" w:rsidRPr="005D215D" w:rsidRDefault="002B1959" w:rsidP="002B1959">
      <w:pPr>
        <w:shd w:val="clear" w:color="auto" w:fill="BFBFBF"/>
        <w:spacing w:line="360" w:lineRule="auto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OŚWIADCZENIA DOTYCZĄCE WYKONAWCY:</w:t>
      </w:r>
    </w:p>
    <w:p w:rsidR="002B1959" w:rsidRPr="005D215D" w:rsidRDefault="002B1959" w:rsidP="0045220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Oświadczam, że nie podlegam wykluczeniu z postępowania na podstawie art. 24 ust 1 pkt 12-23 ustawy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>.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………….……. r. 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2B1959" w:rsidRPr="005D215D" w:rsidRDefault="002B1959" w:rsidP="002B195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Oświadczam, że zachodzą w stosunku do mnie podstawy wykluczenia z postępowania na podstawie art. ……. ustawy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(podać mającą zastosowanie podstawę wykluczenia spośród wymienionych w art. 24 ust. 1 pkt 13-14, 16-20 ustawy 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>).</w:t>
      </w:r>
      <w:r w:rsidRPr="005D215D">
        <w:rPr>
          <w:rFonts w:ascii="Times New Roman" w:hAnsi="Times New Roman" w:cs="Times New Roman"/>
          <w:color w:val="000000" w:themeColor="text1"/>
        </w:rPr>
        <w:t xml:space="preserve"> Jednocześnie oświadczam, że w związku z ww. okolicznością, na podstawie art. 24 ust. 8 ustawy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podjąłem następujące środki naprawcze: ………………………………………………………………………………………………………………..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2B1959" w:rsidRPr="005D215D" w:rsidRDefault="002B1959" w:rsidP="002B195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2B1959" w:rsidRPr="005D215D" w:rsidRDefault="002B1959" w:rsidP="002B1959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lastRenderedPageBreak/>
        <w:t>OŚWIADCZENIE DOTYCZĄCE PODMIOTU, NA KTÓREGO ZASOBY POWOŁUJE SIĘ WYKONAWCA: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Oświadczam, że w stosunku do następującego/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podmiotu/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tów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>, na którego/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zasoby powołuję się w niniejszym postępowaniu, tj.: …………………………………………………………… </w:t>
      </w:r>
      <w:r w:rsidRPr="005D215D">
        <w:rPr>
          <w:rFonts w:ascii="Times New Roman" w:hAnsi="Times New Roman" w:cs="Times New Roman"/>
          <w:i/>
          <w:color w:val="000000" w:themeColor="text1"/>
        </w:rPr>
        <w:t>(podać pełną nazwę/firmę, adres, a także w zależności od podmiotu: NIP/PESEL, KRS/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 xml:space="preserve">) </w:t>
      </w:r>
      <w:r w:rsidRPr="005D215D">
        <w:rPr>
          <w:rFonts w:ascii="Times New Roman" w:hAnsi="Times New Roman" w:cs="Times New Roman"/>
          <w:color w:val="000000" w:themeColor="text1"/>
        </w:rPr>
        <w:t>nie zachodzą podstawy wykluczenia z postępowania o udzielenie zamówienia.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2B1959" w:rsidRPr="005D215D" w:rsidRDefault="002B1959" w:rsidP="002B195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2B1959" w:rsidRPr="005D215D" w:rsidRDefault="002B1959" w:rsidP="002B1959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OŚWIADCZENIE DOTYCZĄCE PODWYKONAWCY NIEBĘDĄCEGO PODMIOTEM, NA KTÓREGO ZASOBY POWOŁUJE SIĘ WYKONAWCA: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Oświadczam, że w stosunku do następującego/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podmiotu/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tów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>, będącego/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podwykonawcą/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ami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: ……………………………………………………………………..….…… </w:t>
      </w:r>
      <w:r w:rsidRPr="005D215D">
        <w:rPr>
          <w:rFonts w:ascii="Times New Roman" w:hAnsi="Times New Roman" w:cs="Times New Roman"/>
          <w:i/>
          <w:color w:val="000000" w:themeColor="text1"/>
        </w:rPr>
        <w:t>(podać pełną nazwę/firmę, adres, a także w zależności od podmiotu: NIP/PESEL, KRS/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>)</w:t>
      </w:r>
      <w:r w:rsidRPr="005D215D">
        <w:rPr>
          <w:rFonts w:ascii="Times New Roman" w:hAnsi="Times New Roman" w:cs="Times New Roman"/>
          <w:color w:val="000000" w:themeColor="text1"/>
        </w:rPr>
        <w:t>, nie zachodzą podstawy wykluczenia z postępowania o udzielenie zamówienia.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2B1959" w:rsidRPr="005D215D" w:rsidRDefault="002B1959" w:rsidP="002B195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2B1959" w:rsidRPr="005D215D" w:rsidRDefault="002B1959" w:rsidP="002B1959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OŚWIADCZENIE DOTYCZĄCE PODANYCH INFORMACJI: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Oświadczam, że wszystkie informacje podane w powyższych oświadczeniach są aktualne </w:t>
      </w:r>
      <w:r w:rsidRPr="005D215D">
        <w:rPr>
          <w:rFonts w:ascii="Times New Roman" w:hAnsi="Times New Roman" w:cs="Times New Roman"/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…………………………………………,</w:t>
      </w:r>
    </w:p>
    <w:p w:rsidR="002B1959" w:rsidRPr="005D215D" w:rsidRDefault="002B1959" w:rsidP="002B1959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B1959" w:rsidRDefault="002B1959" w:rsidP="002B1959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9F6E96">
        <w:rPr>
          <w:rFonts w:ascii="Times New Roman" w:hAnsi="Times New Roman" w:cs="Times New Roman"/>
          <w:b/>
          <w:color w:val="000000" w:themeColor="text1"/>
        </w:rPr>
        <w:lastRenderedPageBreak/>
        <w:t xml:space="preserve"> </w:t>
      </w:r>
    </w:p>
    <w:p w:rsidR="002B1959" w:rsidRPr="009F6E96" w:rsidRDefault="002B1959" w:rsidP="002B1959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t>ZST.KG.</w:t>
      </w:r>
      <w:r>
        <w:rPr>
          <w:rFonts w:ascii="Times New Roman" w:hAnsi="Times New Roman" w:cs="Times New Roman"/>
          <w:b/>
          <w:color w:val="000000" w:themeColor="text1"/>
        </w:rPr>
        <w:t>2502.2</w:t>
      </w:r>
      <w:r w:rsidRPr="00FC4264">
        <w:rPr>
          <w:rFonts w:ascii="Times New Roman" w:hAnsi="Times New Roman" w:cs="Times New Roman"/>
          <w:b/>
          <w:color w:val="000000" w:themeColor="text1"/>
        </w:rPr>
        <w:t>.2018</w:t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                </w:t>
      </w:r>
      <w:r w:rsidRPr="009F6E96">
        <w:rPr>
          <w:rFonts w:ascii="Times New Roman" w:hAnsi="Times New Roman" w:cs="Times New Roman"/>
          <w:b/>
          <w:color w:val="000000" w:themeColor="text1"/>
        </w:rPr>
        <w:t>Załącznik nr 4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Dotyczy: postępowania o udzielenie zamówienia publicznego prowadzonego w trybie przetargu nieograniczonego pn.: dostawa wyposażenia </w:t>
      </w:r>
      <w:r w:rsidRPr="007A4B12">
        <w:rPr>
          <w:rFonts w:ascii="Times New Roman" w:hAnsi="Times New Roman" w:cs="Times New Roman"/>
          <w:color w:val="000000" w:themeColor="text1"/>
        </w:rPr>
        <w:t xml:space="preserve">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2B1959" w:rsidRPr="005D215D" w:rsidRDefault="002B1959" w:rsidP="002B1959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OŚWIADCZENIE</w:t>
      </w:r>
      <w:r w:rsidRPr="005D215D">
        <w:rPr>
          <w:rFonts w:ascii="Times New Roman" w:hAnsi="Times New Roman" w:cs="Times New Roman"/>
          <w:b/>
          <w:bCs/>
          <w:color w:val="000000" w:themeColor="text1"/>
        </w:rPr>
        <w:t xml:space="preserve"> O PRZYNALEŻNOŚCI DO GRUPY KAPITAŁOWEJ</w:t>
      </w:r>
    </w:p>
    <w:p w:rsidR="002B1959" w:rsidRPr="005D215D" w:rsidRDefault="002B1959" w:rsidP="002B195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(należy złożyć w terminie 3 dni od zamieszczenia na stronie internetowej informacji z otwarcia ofert, jeżeli Wykonawca </w:t>
      </w:r>
      <w:r w:rsidRPr="005D215D">
        <w:rPr>
          <w:rFonts w:ascii="Times New Roman" w:hAnsi="Times New Roman" w:cs="Times New Roman"/>
          <w:color w:val="000000" w:themeColor="text1"/>
          <w:u w:val="single"/>
        </w:rPr>
        <w:t>nie należy do żadnej grupy kapitałowej</w:t>
      </w:r>
      <w:r w:rsidRPr="005D215D">
        <w:rPr>
          <w:rFonts w:ascii="Times New Roman" w:hAnsi="Times New Roman" w:cs="Times New Roman"/>
          <w:color w:val="000000" w:themeColor="text1"/>
        </w:rPr>
        <w:t xml:space="preserve"> oświadczenie może złożyć wraz z ofertą)</w:t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Wykonawca, zgodne z art. 24 ust. 11 ustawy z dnia 29 stycznia 2004 r. </w:t>
      </w:r>
      <w:r w:rsidRPr="005D215D">
        <w:rPr>
          <w:rFonts w:ascii="Times New Roman" w:hAnsi="Times New Roman" w:cs="Times New Roman"/>
          <w:i/>
          <w:color w:val="000000" w:themeColor="text1"/>
        </w:rPr>
        <w:t>Prawo zamówień publicznych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Cs/>
          <w:color w:val="000000" w:themeColor="text1"/>
        </w:rPr>
        <w:t xml:space="preserve">(t. j. Dz. U. z 2017 r. poz. 1579 z </w:t>
      </w:r>
      <w:proofErr w:type="spellStart"/>
      <w:r w:rsidRPr="005D215D">
        <w:rPr>
          <w:rFonts w:ascii="Times New Roman" w:hAnsi="Times New Roman" w:cs="Times New Roman"/>
          <w:bCs/>
          <w:color w:val="000000" w:themeColor="text1"/>
        </w:rPr>
        <w:t>późn</w:t>
      </w:r>
      <w:proofErr w:type="spellEnd"/>
      <w:r w:rsidRPr="005D215D">
        <w:rPr>
          <w:rFonts w:ascii="Times New Roman" w:hAnsi="Times New Roman" w:cs="Times New Roman"/>
          <w:bCs/>
          <w:color w:val="000000" w:themeColor="text1"/>
        </w:rPr>
        <w:t>. zm.)</w:t>
      </w:r>
      <w:r w:rsidRPr="005D215D">
        <w:rPr>
          <w:rFonts w:ascii="Times New Roman" w:hAnsi="Times New Roman" w:cs="Times New Roman"/>
          <w:color w:val="000000" w:themeColor="text1"/>
        </w:rPr>
        <w:t xml:space="preserve"> oświadcza, że: </w:t>
      </w:r>
    </w:p>
    <w:p w:rsidR="002B1959" w:rsidRPr="005D215D" w:rsidRDefault="002B1959" w:rsidP="00452206">
      <w:pPr>
        <w:numPr>
          <w:ilvl w:val="0"/>
          <w:numId w:val="9"/>
        </w:numPr>
        <w:tabs>
          <w:tab w:val="left" w:pos="426"/>
        </w:tabs>
        <w:spacing w:after="120"/>
        <w:ind w:left="425" w:hanging="425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 xml:space="preserve">Nie należy do żadnej grupy kapitałowej* </w:t>
      </w:r>
    </w:p>
    <w:p w:rsidR="002B1959" w:rsidRPr="005D215D" w:rsidRDefault="002B1959" w:rsidP="00452206">
      <w:pPr>
        <w:pStyle w:val="BodyText21"/>
        <w:widowControl/>
        <w:numPr>
          <w:ilvl w:val="0"/>
          <w:numId w:val="9"/>
        </w:numPr>
        <w:tabs>
          <w:tab w:val="clear" w:pos="284"/>
          <w:tab w:val="left" w:pos="426"/>
        </w:tabs>
        <w:ind w:left="426"/>
        <w:rPr>
          <w:color w:val="000000" w:themeColor="text1"/>
          <w:sz w:val="22"/>
          <w:szCs w:val="22"/>
        </w:rPr>
      </w:pPr>
      <w:r w:rsidRPr="005D215D">
        <w:rPr>
          <w:b/>
          <w:color w:val="000000" w:themeColor="text1"/>
          <w:sz w:val="22"/>
          <w:szCs w:val="22"/>
        </w:rPr>
        <w:t>Nie należy do tej samej grupy kapitałowej</w:t>
      </w:r>
      <w:r w:rsidRPr="005D215D">
        <w:rPr>
          <w:color w:val="000000" w:themeColor="text1"/>
          <w:sz w:val="22"/>
          <w:szCs w:val="22"/>
        </w:rPr>
        <w:t xml:space="preserve">, o której mowa w art. 24 ust. 1 pkt 23 ustawy </w:t>
      </w:r>
      <w:r w:rsidRPr="005D215D">
        <w:rPr>
          <w:i/>
          <w:color w:val="000000" w:themeColor="text1"/>
          <w:sz w:val="22"/>
          <w:szCs w:val="22"/>
        </w:rPr>
        <w:t>Prawo zamówień publicznych</w:t>
      </w:r>
      <w:r w:rsidRPr="005D215D">
        <w:rPr>
          <w:color w:val="000000" w:themeColor="text1"/>
          <w:sz w:val="22"/>
          <w:szCs w:val="22"/>
        </w:rPr>
        <w:t xml:space="preserve">, w rozumieniu ustawy z dnia 16 lutego 2007 r. </w:t>
      </w:r>
      <w:r w:rsidRPr="005D215D">
        <w:rPr>
          <w:i/>
          <w:color w:val="000000" w:themeColor="text1"/>
          <w:sz w:val="22"/>
          <w:szCs w:val="22"/>
        </w:rPr>
        <w:t>o ochronie konkurencji i konsumentów</w:t>
      </w:r>
      <w:r w:rsidRPr="005D215D">
        <w:rPr>
          <w:color w:val="000000" w:themeColor="text1"/>
          <w:sz w:val="22"/>
          <w:szCs w:val="22"/>
        </w:rPr>
        <w:t xml:space="preserve"> (Dz. U. z 2018 r. poz. 798 ze zm.) </w:t>
      </w:r>
      <w:r w:rsidRPr="005D215D">
        <w:rPr>
          <w:b/>
          <w:color w:val="000000" w:themeColor="text1"/>
          <w:sz w:val="22"/>
          <w:szCs w:val="22"/>
        </w:rPr>
        <w:t>*</w:t>
      </w:r>
    </w:p>
    <w:p w:rsidR="002B1959" w:rsidRPr="005D215D" w:rsidRDefault="002B1959" w:rsidP="00452206">
      <w:pPr>
        <w:pStyle w:val="BodyText21"/>
        <w:widowControl/>
        <w:numPr>
          <w:ilvl w:val="0"/>
          <w:numId w:val="9"/>
        </w:numPr>
        <w:tabs>
          <w:tab w:val="clear" w:pos="284"/>
          <w:tab w:val="left" w:pos="426"/>
        </w:tabs>
        <w:ind w:left="426"/>
        <w:rPr>
          <w:color w:val="000000" w:themeColor="text1"/>
          <w:sz w:val="22"/>
          <w:szCs w:val="22"/>
        </w:rPr>
      </w:pPr>
      <w:r w:rsidRPr="005D215D">
        <w:rPr>
          <w:b/>
          <w:color w:val="000000" w:themeColor="text1"/>
          <w:sz w:val="22"/>
          <w:szCs w:val="22"/>
        </w:rPr>
        <w:t>Należy do tej samej grupy kapitałowej</w:t>
      </w:r>
      <w:r w:rsidRPr="005D215D">
        <w:rPr>
          <w:color w:val="000000" w:themeColor="text1"/>
          <w:sz w:val="22"/>
          <w:szCs w:val="22"/>
        </w:rPr>
        <w:t xml:space="preserve">, o której mowa w art. 24 ust. 1 pkt 23 ustawy </w:t>
      </w:r>
      <w:r w:rsidRPr="005D215D">
        <w:rPr>
          <w:i/>
          <w:color w:val="000000" w:themeColor="text1"/>
          <w:sz w:val="22"/>
          <w:szCs w:val="22"/>
        </w:rPr>
        <w:t>Prawo zamówień publicznych</w:t>
      </w:r>
      <w:r w:rsidRPr="005D215D">
        <w:rPr>
          <w:color w:val="000000" w:themeColor="text1"/>
          <w:sz w:val="22"/>
          <w:szCs w:val="22"/>
        </w:rPr>
        <w:t xml:space="preserve">, w rozumieniu ustawy z dnia 16 lutego 2007 r. </w:t>
      </w:r>
      <w:r w:rsidRPr="005D215D">
        <w:rPr>
          <w:i/>
          <w:color w:val="000000" w:themeColor="text1"/>
          <w:sz w:val="22"/>
          <w:szCs w:val="22"/>
        </w:rPr>
        <w:t>o ochronie konkurencji i konsumentów</w:t>
      </w:r>
      <w:r w:rsidRPr="005D215D">
        <w:rPr>
          <w:color w:val="000000" w:themeColor="text1"/>
          <w:sz w:val="22"/>
          <w:szCs w:val="22"/>
        </w:rPr>
        <w:t xml:space="preserve"> (Dz. U. z 2018 r. poz. 798 ze zm.), której członkowie (firmy) złożyli odrębne oferty w prowadzonym postępowaniu przetargowym - w skład grupy wchodzą: *</w:t>
      </w:r>
    </w:p>
    <w:p w:rsidR="002B1959" w:rsidRPr="005D215D" w:rsidRDefault="002B1959" w:rsidP="00452206">
      <w:pPr>
        <w:pStyle w:val="BodyText21"/>
        <w:widowControl/>
        <w:numPr>
          <w:ilvl w:val="0"/>
          <w:numId w:val="10"/>
        </w:numPr>
        <w:tabs>
          <w:tab w:val="clear" w:pos="284"/>
          <w:tab w:val="left" w:pos="851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2B1959" w:rsidRPr="005D215D" w:rsidRDefault="002B1959" w:rsidP="00452206">
      <w:pPr>
        <w:pStyle w:val="BodyText21"/>
        <w:widowControl/>
        <w:numPr>
          <w:ilvl w:val="0"/>
          <w:numId w:val="10"/>
        </w:numPr>
        <w:tabs>
          <w:tab w:val="clear" w:pos="284"/>
          <w:tab w:val="left" w:pos="851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2B1959" w:rsidRPr="005D215D" w:rsidRDefault="002B1959" w:rsidP="00452206">
      <w:pPr>
        <w:pStyle w:val="BodyText21"/>
        <w:widowControl/>
        <w:numPr>
          <w:ilvl w:val="0"/>
          <w:numId w:val="10"/>
        </w:numPr>
        <w:tabs>
          <w:tab w:val="clear" w:pos="284"/>
          <w:tab w:val="left" w:pos="851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2B1959" w:rsidRPr="005D215D" w:rsidRDefault="002B1959" w:rsidP="00452206">
      <w:pPr>
        <w:pStyle w:val="BodyText21"/>
        <w:widowControl/>
        <w:numPr>
          <w:ilvl w:val="0"/>
          <w:numId w:val="9"/>
        </w:numPr>
        <w:tabs>
          <w:tab w:val="clear" w:pos="284"/>
          <w:tab w:val="left" w:pos="426"/>
        </w:tabs>
        <w:spacing w:line="276" w:lineRule="auto"/>
        <w:ind w:left="426" w:hanging="426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5D215D">
        <w:rPr>
          <w:color w:val="000000" w:themeColor="text1"/>
          <w:sz w:val="22"/>
          <w:szCs w:val="22"/>
        </w:rPr>
        <w:br/>
        <w:t xml:space="preserve">tj.: …....................................................................................................................................… …………………………………………………….…………………………………….… </w:t>
      </w:r>
    </w:p>
    <w:p w:rsidR="002B1959" w:rsidRPr="005D215D" w:rsidRDefault="002B1959" w:rsidP="002B1959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426" w:firstLine="0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W celu wykazania braku zakłócenia konkurencji w postępowaniu przedstawiam następujące dowody:</w:t>
      </w:r>
    </w:p>
    <w:p w:rsidR="002B1959" w:rsidRPr="005D215D" w:rsidRDefault="002B1959" w:rsidP="00452206">
      <w:pPr>
        <w:pStyle w:val="BodyText21"/>
        <w:widowControl/>
        <w:numPr>
          <w:ilvl w:val="0"/>
          <w:numId w:val="11"/>
        </w:numPr>
        <w:tabs>
          <w:tab w:val="clear" w:pos="284"/>
          <w:tab w:val="left" w:pos="708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2B1959" w:rsidRPr="005D215D" w:rsidRDefault="002B1959" w:rsidP="00452206">
      <w:pPr>
        <w:pStyle w:val="BodyText21"/>
        <w:widowControl/>
        <w:numPr>
          <w:ilvl w:val="0"/>
          <w:numId w:val="11"/>
        </w:numPr>
        <w:tabs>
          <w:tab w:val="clear" w:pos="284"/>
          <w:tab w:val="left" w:pos="708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2B1959" w:rsidRPr="005D215D" w:rsidRDefault="002B1959" w:rsidP="00452206">
      <w:pPr>
        <w:pStyle w:val="BodyText21"/>
        <w:widowControl/>
        <w:numPr>
          <w:ilvl w:val="0"/>
          <w:numId w:val="11"/>
        </w:numPr>
        <w:tabs>
          <w:tab w:val="clear" w:pos="284"/>
          <w:tab w:val="left" w:pos="708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</w:t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..................................................................</w:t>
      </w:r>
    </w:p>
    <w:p w:rsidR="002B1959" w:rsidRPr="005D215D" w:rsidRDefault="002B1959" w:rsidP="002B1959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Podpis (-y)</w:t>
      </w:r>
    </w:p>
    <w:p w:rsidR="002B1959" w:rsidRPr="005D215D" w:rsidRDefault="002B1959" w:rsidP="002B1959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* – niepotrzebne skreślić</w:t>
      </w:r>
      <w:r w:rsidRPr="005D215D">
        <w:rPr>
          <w:color w:val="000000" w:themeColor="text1"/>
          <w:sz w:val="22"/>
          <w:szCs w:val="22"/>
        </w:rPr>
        <w:tab/>
      </w:r>
    </w:p>
    <w:p w:rsidR="002B1959" w:rsidRPr="005D215D" w:rsidRDefault="002B1959" w:rsidP="002B1959">
      <w:pPr>
        <w:jc w:val="both"/>
        <w:rPr>
          <w:rFonts w:ascii="Times New Roman" w:hAnsi="Times New Roman" w:cs="Times New Roman"/>
          <w:color w:val="000000" w:themeColor="text1"/>
        </w:rPr>
      </w:pPr>
    </w:p>
    <w:p w:rsidR="008C1B71" w:rsidRPr="005D215D" w:rsidRDefault="008C1B71" w:rsidP="002B1959">
      <w:pPr>
        <w:rPr>
          <w:color w:val="000000" w:themeColor="text1"/>
        </w:rPr>
      </w:pPr>
    </w:p>
    <w:sectPr w:rsidR="008C1B71" w:rsidRPr="005D215D" w:rsidSect="00190B1E">
      <w:headerReference w:type="default" r:id="rId9"/>
      <w:footerReference w:type="default" r:id="rId10"/>
      <w:pgSz w:w="11906" w:h="16838"/>
      <w:pgMar w:top="1440" w:right="1440" w:bottom="1440" w:left="1440" w:header="283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206" w:rsidRDefault="00452206">
      <w:pPr>
        <w:spacing w:after="0" w:line="240" w:lineRule="auto"/>
      </w:pPr>
      <w:r>
        <w:separator/>
      </w:r>
    </w:p>
  </w:endnote>
  <w:endnote w:type="continuationSeparator" w:id="0">
    <w:p w:rsidR="00452206" w:rsidRDefault="00452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35" w:rsidRDefault="00572B35" w:rsidP="00370B9B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C8A4EAA" wp14:editId="50F89A50">
          <wp:extent cx="5715000" cy="742950"/>
          <wp:effectExtent l="0" t="0" r="0" b="0"/>
          <wp:docPr id="3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206" w:rsidRDefault="00452206">
      <w:pPr>
        <w:spacing w:after="0" w:line="240" w:lineRule="auto"/>
      </w:pPr>
      <w:r>
        <w:separator/>
      </w:r>
    </w:p>
  </w:footnote>
  <w:footnote w:type="continuationSeparator" w:id="0">
    <w:p w:rsidR="00452206" w:rsidRDefault="00452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35" w:rsidRDefault="00572B35">
    <w:pPr>
      <w:pStyle w:val="Nagwek"/>
      <w:ind w:left="-993" w:hanging="425"/>
      <w:jc w:val="both"/>
    </w:pPr>
    <w:r>
      <w:rPr>
        <w:noProof/>
        <w:lang w:eastAsia="pl-PL"/>
      </w:rPr>
      <w:drawing>
        <wp:inline distT="0" distB="9525" distL="0" distR="9525" wp14:anchorId="1404BCD9" wp14:editId="14CD8C41">
          <wp:extent cx="5724525" cy="771525"/>
          <wp:effectExtent l="0" t="0" r="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4CC81A9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000005"/>
    <w:multiLevelType w:val="singleLevel"/>
    <w:tmpl w:val="00000005"/>
    <w:name w:val="WW8Num1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>
    <w:nsid w:val="00000010"/>
    <w:multiLevelType w:val="singleLevel"/>
    <w:tmpl w:val="00000010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14"/>
    <w:multiLevelType w:val="multilevel"/>
    <w:tmpl w:val="00000014"/>
    <w:name w:val="WW8Num5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16"/>
    <w:multiLevelType w:val="singleLevel"/>
    <w:tmpl w:val="49387C60"/>
    <w:name w:val="WW8Num6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</w:abstractNum>
  <w:abstractNum w:abstractNumId="5">
    <w:nsid w:val="0000001D"/>
    <w:multiLevelType w:val="singleLevel"/>
    <w:tmpl w:val="0000001D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3CE2A82"/>
    <w:multiLevelType w:val="multilevel"/>
    <w:tmpl w:val="DF2E6B4E"/>
    <w:styleLink w:val="Styl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7142AC3"/>
    <w:multiLevelType w:val="hybridMultilevel"/>
    <w:tmpl w:val="6ECE4012"/>
    <w:lvl w:ilvl="0" w:tplc="965A9C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79030B"/>
    <w:multiLevelType w:val="hybridMultilevel"/>
    <w:tmpl w:val="B59CA188"/>
    <w:lvl w:ilvl="0" w:tplc="7AF20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D361EA"/>
    <w:multiLevelType w:val="hybridMultilevel"/>
    <w:tmpl w:val="4844BCCC"/>
    <w:lvl w:ilvl="0" w:tplc="4A586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3503B0"/>
    <w:multiLevelType w:val="multilevel"/>
    <w:tmpl w:val="0415001D"/>
    <w:styleLink w:val="Styl5"/>
    <w:lvl w:ilvl="0">
      <w:start w:val="1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E880ADA"/>
    <w:multiLevelType w:val="hybridMultilevel"/>
    <w:tmpl w:val="02665D68"/>
    <w:name w:val="WW8Num852"/>
    <w:lvl w:ilvl="0" w:tplc="BE60F4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F7EF7"/>
    <w:multiLevelType w:val="multilevel"/>
    <w:tmpl w:val="50A8D4F2"/>
    <w:styleLink w:val="Styl1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51712B0"/>
    <w:multiLevelType w:val="hybridMultilevel"/>
    <w:tmpl w:val="26329452"/>
    <w:lvl w:ilvl="0" w:tplc="ED742F42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E57EC"/>
    <w:multiLevelType w:val="hybridMultilevel"/>
    <w:tmpl w:val="A6A23AA4"/>
    <w:lvl w:ilvl="0" w:tplc="552273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BF12E1"/>
    <w:multiLevelType w:val="multilevel"/>
    <w:tmpl w:val="50A8D4F2"/>
    <w:styleLink w:val="Styl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sz w:val="16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02A5327"/>
    <w:multiLevelType w:val="hybridMultilevel"/>
    <w:tmpl w:val="7D7A244C"/>
    <w:lvl w:ilvl="0" w:tplc="08C01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2506C"/>
    <w:multiLevelType w:val="hybridMultilevel"/>
    <w:tmpl w:val="4828AAC2"/>
    <w:lvl w:ilvl="0" w:tplc="873C80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92A226D"/>
    <w:multiLevelType w:val="hybridMultilevel"/>
    <w:tmpl w:val="DD7099F4"/>
    <w:lvl w:ilvl="0" w:tplc="59069D06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A2B2161"/>
    <w:multiLevelType w:val="hybridMultilevel"/>
    <w:tmpl w:val="75A01670"/>
    <w:lvl w:ilvl="0" w:tplc="DAD6E62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C089A"/>
    <w:multiLevelType w:val="hybridMultilevel"/>
    <w:tmpl w:val="6A5A6BD8"/>
    <w:lvl w:ilvl="0" w:tplc="C3ECE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DE5BCA"/>
    <w:multiLevelType w:val="hybridMultilevel"/>
    <w:tmpl w:val="61C070E6"/>
    <w:lvl w:ilvl="0" w:tplc="5C98B4C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AF1B98"/>
    <w:multiLevelType w:val="hybridMultilevel"/>
    <w:tmpl w:val="732860C4"/>
    <w:lvl w:ilvl="0" w:tplc="93105036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C53F3"/>
    <w:multiLevelType w:val="multilevel"/>
    <w:tmpl w:val="80D29204"/>
    <w:styleLink w:val="Styl4"/>
    <w:lvl w:ilvl="0">
      <w:start w:val="11"/>
      <w:numFmt w:val="upperRoman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6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8">
    <w:nsid w:val="6FFD7A5E"/>
    <w:multiLevelType w:val="multilevel"/>
    <w:tmpl w:val="8C4CC50C"/>
    <w:lvl w:ilvl="0">
      <w:start w:val="1"/>
      <w:numFmt w:val="bullet"/>
      <w:pStyle w:val="Nagwek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pStyle w:val="Nagwek2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pStyle w:val="Nagwek3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24D3E00"/>
    <w:multiLevelType w:val="hybridMultilevel"/>
    <w:tmpl w:val="98FA387A"/>
    <w:name w:val="WW8Num652"/>
    <w:lvl w:ilvl="0" w:tplc="4E183C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4700F0"/>
    <w:multiLevelType w:val="hybridMultilevel"/>
    <w:tmpl w:val="395CD5E2"/>
    <w:lvl w:ilvl="0" w:tplc="DE424B4C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A113AD"/>
    <w:multiLevelType w:val="multilevel"/>
    <w:tmpl w:val="0415001D"/>
    <w:styleLink w:val="Styl6"/>
    <w:lvl w:ilvl="0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7FCD3B37"/>
    <w:multiLevelType w:val="hybridMultilevel"/>
    <w:tmpl w:val="D1AAEA50"/>
    <w:lvl w:ilvl="0" w:tplc="289E9B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4"/>
  </w:num>
  <w:num w:numId="3">
    <w:abstractNumId w:val="6"/>
  </w:num>
  <w:num w:numId="4">
    <w:abstractNumId w:val="17"/>
  </w:num>
  <w:num w:numId="5">
    <w:abstractNumId w:val="26"/>
  </w:num>
  <w:num w:numId="6">
    <w:abstractNumId w:val="12"/>
  </w:num>
  <w:num w:numId="7">
    <w:abstractNumId w:val="31"/>
  </w:num>
  <w:num w:numId="8">
    <w:abstractNumId w:val="7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0"/>
  </w:num>
  <w:num w:numId="14">
    <w:abstractNumId w:val="23"/>
  </w:num>
  <w:num w:numId="15">
    <w:abstractNumId w:val="9"/>
  </w:num>
  <w:num w:numId="16">
    <w:abstractNumId w:val="19"/>
  </w:num>
  <w:num w:numId="17">
    <w:abstractNumId w:val="21"/>
  </w:num>
  <w:num w:numId="18">
    <w:abstractNumId w:val="32"/>
  </w:num>
  <w:num w:numId="19">
    <w:abstractNumId w:val="15"/>
  </w:num>
  <w:num w:numId="20">
    <w:abstractNumId w:val="30"/>
  </w:num>
  <w:num w:numId="21">
    <w:abstractNumId w:val="24"/>
  </w:num>
  <w:num w:numId="22">
    <w:abstractNumId w:val="16"/>
  </w:num>
  <w:num w:numId="23">
    <w:abstractNumId w:val="25"/>
  </w:num>
  <w:num w:numId="24">
    <w:abstractNumId w:val="11"/>
  </w:num>
  <w:num w:numId="25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69"/>
    <w:rsid w:val="00002437"/>
    <w:rsid w:val="000A71EB"/>
    <w:rsid w:val="00146689"/>
    <w:rsid w:val="00190B1E"/>
    <w:rsid w:val="001B3797"/>
    <w:rsid w:val="001D07A6"/>
    <w:rsid w:val="00203DC9"/>
    <w:rsid w:val="0022450D"/>
    <w:rsid w:val="00232546"/>
    <w:rsid w:val="00287139"/>
    <w:rsid w:val="00293268"/>
    <w:rsid w:val="002B1959"/>
    <w:rsid w:val="002E3F9B"/>
    <w:rsid w:val="00315D63"/>
    <w:rsid w:val="00364C95"/>
    <w:rsid w:val="00370B9B"/>
    <w:rsid w:val="003B5083"/>
    <w:rsid w:val="003C33A3"/>
    <w:rsid w:val="003F75D5"/>
    <w:rsid w:val="00413A76"/>
    <w:rsid w:val="00435632"/>
    <w:rsid w:val="0043706C"/>
    <w:rsid w:val="00452206"/>
    <w:rsid w:val="004A0B92"/>
    <w:rsid w:val="005019E0"/>
    <w:rsid w:val="00572B35"/>
    <w:rsid w:val="00596352"/>
    <w:rsid w:val="005B10AE"/>
    <w:rsid w:val="005D0150"/>
    <w:rsid w:val="005D215D"/>
    <w:rsid w:val="005E118F"/>
    <w:rsid w:val="005F2385"/>
    <w:rsid w:val="006345F0"/>
    <w:rsid w:val="006A2BEA"/>
    <w:rsid w:val="00707E25"/>
    <w:rsid w:val="00787070"/>
    <w:rsid w:val="007A4B12"/>
    <w:rsid w:val="007E475A"/>
    <w:rsid w:val="00832721"/>
    <w:rsid w:val="008C0DB8"/>
    <w:rsid w:val="008C1B71"/>
    <w:rsid w:val="008C3B69"/>
    <w:rsid w:val="008C5C14"/>
    <w:rsid w:val="00915542"/>
    <w:rsid w:val="0092342D"/>
    <w:rsid w:val="00935F1D"/>
    <w:rsid w:val="00955393"/>
    <w:rsid w:val="0097344B"/>
    <w:rsid w:val="009B2BA8"/>
    <w:rsid w:val="009F6E96"/>
    <w:rsid w:val="00A7676E"/>
    <w:rsid w:val="00AD51BF"/>
    <w:rsid w:val="00AD61EF"/>
    <w:rsid w:val="00AF3824"/>
    <w:rsid w:val="00B13FE9"/>
    <w:rsid w:val="00B43DE9"/>
    <w:rsid w:val="00B511C2"/>
    <w:rsid w:val="00BC5AE2"/>
    <w:rsid w:val="00BD610D"/>
    <w:rsid w:val="00BE354D"/>
    <w:rsid w:val="00BF7CD7"/>
    <w:rsid w:val="00C76C1F"/>
    <w:rsid w:val="00D00791"/>
    <w:rsid w:val="00D564C4"/>
    <w:rsid w:val="00D85A90"/>
    <w:rsid w:val="00DC64AE"/>
    <w:rsid w:val="00DE425E"/>
    <w:rsid w:val="00E0197A"/>
    <w:rsid w:val="00E07E35"/>
    <w:rsid w:val="00E629E4"/>
    <w:rsid w:val="00E87BAB"/>
    <w:rsid w:val="00EB11E5"/>
    <w:rsid w:val="00F633E2"/>
    <w:rsid w:val="00F9332B"/>
    <w:rsid w:val="00FA3679"/>
    <w:rsid w:val="00FB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4A0B92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A0B92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4A0B92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nhideWhenUsed/>
    <w:qFormat/>
    <w:rsid w:val="00610006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A0B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A0B9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A0B9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9z1">
    <w:name w:val="WW8Num9z1"/>
    <w:rsid w:val="004A0B92"/>
    <w:rPr>
      <w:b/>
      <w:i w:val="0"/>
    </w:rPr>
  </w:style>
  <w:style w:type="character" w:customStyle="1" w:styleId="WW8Num10z0">
    <w:name w:val="WW8Num10z0"/>
    <w:rsid w:val="004A0B92"/>
    <w:rPr>
      <w:b/>
    </w:rPr>
  </w:style>
  <w:style w:type="character" w:customStyle="1" w:styleId="WW8Num18z1">
    <w:name w:val="WW8Num18z1"/>
    <w:rsid w:val="004A0B92"/>
    <w:rPr>
      <w:b/>
    </w:rPr>
  </w:style>
  <w:style w:type="character" w:customStyle="1" w:styleId="WW8Num23z0">
    <w:name w:val="WW8Num23z0"/>
    <w:rsid w:val="004A0B92"/>
    <w:rPr>
      <w:rFonts w:ascii="Wingdings" w:hAnsi="Wingdings"/>
    </w:rPr>
  </w:style>
  <w:style w:type="character" w:customStyle="1" w:styleId="WW8Num23z1">
    <w:name w:val="WW8Num23z1"/>
    <w:rsid w:val="004A0B92"/>
    <w:rPr>
      <w:rFonts w:ascii="Courier New" w:hAnsi="Courier New" w:cs="Courier New"/>
    </w:rPr>
  </w:style>
  <w:style w:type="character" w:customStyle="1" w:styleId="WW8Num23z3">
    <w:name w:val="WW8Num23z3"/>
    <w:rsid w:val="004A0B92"/>
    <w:rPr>
      <w:rFonts w:ascii="Symbol" w:hAnsi="Symbol"/>
    </w:rPr>
  </w:style>
  <w:style w:type="character" w:customStyle="1" w:styleId="WW8Num24z0">
    <w:name w:val="WW8Num24z0"/>
    <w:rsid w:val="004A0B92"/>
    <w:rPr>
      <w:b/>
    </w:rPr>
  </w:style>
  <w:style w:type="character" w:customStyle="1" w:styleId="WW8Num26z0">
    <w:name w:val="WW8Num26z0"/>
    <w:rsid w:val="004A0B92"/>
    <w:rPr>
      <w:b/>
    </w:rPr>
  </w:style>
  <w:style w:type="character" w:customStyle="1" w:styleId="WW8Num28z0">
    <w:name w:val="WW8Num28z0"/>
    <w:rsid w:val="004A0B92"/>
    <w:rPr>
      <w:sz w:val="24"/>
    </w:rPr>
  </w:style>
  <w:style w:type="character" w:customStyle="1" w:styleId="WW8Num31z1">
    <w:name w:val="WW8Num31z1"/>
    <w:rsid w:val="004A0B92"/>
    <w:rPr>
      <w:b w:val="0"/>
    </w:rPr>
  </w:style>
  <w:style w:type="character" w:customStyle="1" w:styleId="WW8Num31z2">
    <w:name w:val="WW8Num31z2"/>
    <w:rsid w:val="004A0B92"/>
    <w:rPr>
      <w:rFonts w:ascii="Symbol" w:hAnsi="Symbol"/>
    </w:rPr>
  </w:style>
  <w:style w:type="character" w:customStyle="1" w:styleId="WW8Num33z0">
    <w:name w:val="WW8Num33z0"/>
    <w:rsid w:val="004A0B92"/>
    <w:rPr>
      <w:rFonts w:ascii="Times New Roman" w:eastAsia="Times New Roman" w:hAnsi="Times New Roman" w:cs="Times New Roman"/>
      <w:b/>
    </w:rPr>
  </w:style>
  <w:style w:type="character" w:customStyle="1" w:styleId="WW8Num33z1">
    <w:name w:val="WW8Num33z1"/>
    <w:rsid w:val="004A0B92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4A0B92"/>
    <w:rPr>
      <w:b/>
    </w:rPr>
  </w:style>
  <w:style w:type="character" w:customStyle="1" w:styleId="WW8Num44z1">
    <w:name w:val="WW8Num44z1"/>
    <w:rsid w:val="004A0B92"/>
    <w:rPr>
      <w:rFonts w:ascii="Verdana" w:hAnsi="Verdana"/>
    </w:rPr>
  </w:style>
  <w:style w:type="character" w:customStyle="1" w:styleId="WW8Num45z0">
    <w:name w:val="WW8Num45z0"/>
    <w:rsid w:val="004A0B92"/>
    <w:rPr>
      <w:rFonts w:ascii="Symbol" w:hAnsi="Symbol"/>
    </w:rPr>
  </w:style>
  <w:style w:type="character" w:customStyle="1" w:styleId="WW8Num46z1">
    <w:name w:val="WW8Num46z1"/>
    <w:rsid w:val="004A0B92"/>
    <w:rPr>
      <w:b/>
    </w:rPr>
  </w:style>
  <w:style w:type="character" w:customStyle="1" w:styleId="WW8Num49z0">
    <w:name w:val="WW8Num49z0"/>
    <w:rsid w:val="004A0B92"/>
    <w:rPr>
      <w:b/>
    </w:rPr>
  </w:style>
  <w:style w:type="character" w:customStyle="1" w:styleId="WW8Num50z1">
    <w:name w:val="WW8Num50z1"/>
    <w:rsid w:val="004A0B92"/>
    <w:rPr>
      <w:b/>
    </w:rPr>
  </w:style>
  <w:style w:type="character" w:customStyle="1" w:styleId="WW8Num51z1">
    <w:name w:val="WW8Num51z1"/>
    <w:rsid w:val="004A0B92"/>
    <w:rPr>
      <w:b/>
    </w:rPr>
  </w:style>
  <w:style w:type="character" w:customStyle="1" w:styleId="WW8Num53z0">
    <w:name w:val="WW8Num53z0"/>
    <w:rsid w:val="004A0B92"/>
    <w:rPr>
      <w:b/>
    </w:rPr>
  </w:style>
  <w:style w:type="character" w:customStyle="1" w:styleId="WW8Num56z0">
    <w:name w:val="WW8Num56z0"/>
    <w:rsid w:val="004A0B92"/>
    <w:rPr>
      <w:b/>
    </w:rPr>
  </w:style>
  <w:style w:type="character" w:customStyle="1" w:styleId="WW8Num65z0">
    <w:name w:val="WW8Num65z0"/>
    <w:rsid w:val="004A0B92"/>
    <w:rPr>
      <w:rFonts w:cs="Times New Roman"/>
      <w:b/>
    </w:rPr>
  </w:style>
  <w:style w:type="character" w:customStyle="1" w:styleId="WW8Num72z1">
    <w:name w:val="WW8Num72z1"/>
    <w:rsid w:val="004A0B92"/>
    <w:rPr>
      <w:rFonts w:ascii="Verdana" w:hAnsi="Verdana"/>
    </w:rPr>
  </w:style>
  <w:style w:type="character" w:customStyle="1" w:styleId="WW8Num75z0">
    <w:name w:val="WW8Num75z0"/>
    <w:rsid w:val="004A0B92"/>
    <w:rPr>
      <w:rFonts w:ascii="Wingdings" w:hAnsi="Wingdings"/>
    </w:rPr>
  </w:style>
  <w:style w:type="character" w:customStyle="1" w:styleId="WW8Num75z1">
    <w:name w:val="WW8Num75z1"/>
    <w:rsid w:val="004A0B92"/>
    <w:rPr>
      <w:rFonts w:ascii="Courier New" w:hAnsi="Courier New" w:cs="Courier New"/>
    </w:rPr>
  </w:style>
  <w:style w:type="character" w:customStyle="1" w:styleId="WW8Num75z3">
    <w:name w:val="WW8Num75z3"/>
    <w:rsid w:val="004A0B92"/>
    <w:rPr>
      <w:rFonts w:ascii="Symbol" w:hAnsi="Symbol"/>
    </w:rPr>
  </w:style>
  <w:style w:type="character" w:customStyle="1" w:styleId="WW8Num76z1">
    <w:name w:val="WW8Num76z1"/>
    <w:rsid w:val="004A0B92"/>
    <w:rPr>
      <w:b/>
    </w:rPr>
  </w:style>
  <w:style w:type="character" w:customStyle="1" w:styleId="WW8Num79z0">
    <w:name w:val="WW8Num79z0"/>
    <w:rsid w:val="004A0B92"/>
    <w:rPr>
      <w:b/>
    </w:rPr>
  </w:style>
  <w:style w:type="character" w:customStyle="1" w:styleId="WW8Num83z0">
    <w:name w:val="WW8Num83z0"/>
    <w:rsid w:val="004A0B92"/>
    <w:rPr>
      <w:b/>
    </w:rPr>
  </w:style>
  <w:style w:type="character" w:customStyle="1" w:styleId="Domylnaczcionkaakapitu1">
    <w:name w:val="Domyślna czcionka akapitu1"/>
    <w:rsid w:val="004A0B92"/>
  </w:style>
  <w:style w:type="character" w:styleId="Hipercze">
    <w:name w:val="Hyperlink"/>
    <w:rsid w:val="004A0B92"/>
    <w:rPr>
      <w:color w:val="0000FF"/>
      <w:u w:val="single"/>
    </w:rPr>
  </w:style>
  <w:style w:type="character" w:styleId="Numerstrony">
    <w:name w:val="page number"/>
    <w:basedOn w:val="Domylnaczcionkaakapitu1"/>
    <w:rsid w:val="004A0B92"/>
  </w:style>
  <w:style w:type="paragraph" w:customStyle="1" w:styleId="Nagwek10">
    <w:name w:val="Nagłówek1"/>
    <w:basedOn w:val="Normalny"/>
    <w:next w:val="Tekstpodstawowy"/>
    <w:rsid w:val="004A0B9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A0B92"/>
  </w:style>
  <w:style w:type="paragraph" w:customStyle="1" w:styleId="Podpis1">
    <w:name w:val="Podpis1"/>
    <w:basedOn w:val="Normalny"/>
    <w:rsid w:val="004A0B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A0B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4A0B9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4A0B92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A0B92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4A0B92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pkt">
    <w:name w:val="pkt"/>
    <w:basedOn w:val="Normalny"/>
    <w:rsid w:val="004A0B9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4A0B92"/>
    <w:pPr>
      <w:suppressAutoHyphens/>
      <w:spacing w:before="48" w:after="0" w:line="240" w:lineRule="atLeast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4A0B9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A0B9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A0B9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A0B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western">
    <w:name w:val="western"/>
    <w:basedOn w:val="Normalny"/>
    <w:rsid w:val="004A0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ZnakZnakZnakZnak">
    <w:name w:val="Znak Znak Znak Znak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A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numbering" w:customStyle="1" w:styleId="Styl1">
    <w:name w:val="Styl1"/>
    <w:rsid w:val="004A0B92"/>
    <w:pPr>
      <w:numPr>
        <w:numId w:val="2"/>
      </w:numPr>
    </w:pPr>
  </w:style>
  <w:style w:type="paragraph" w:styleId="Bezodstpw">
    <w:name w:val="No Spacing"/>
    <w:uiPriority w:val="1"/>
    <w:qFormat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2">
    <w:name w:val="Styl2"/>
    <w:rsid w:val="004A0B92"/>
    <w:pPr>
      <w:numPr>
        <w:numId w:val="3"/>
      </w:numPr>
    </w:pPr>
  </w:style>
  <w:style w:type="numbering" w:customStyle="1" w:styleId="Styl3">
    <w:name w:val="Styl3"/>
    <w:rsid w:val="004A0B92"/>
    <w:pPr>
      <w:numPr>
        <w:numId w:val="4"/>
      </w:numPr>
    </w:pPr>
  </w:style>
  <w:style w:type="numbering" w:customStyle="1" w:styleId="Styl4">
    <w:name w:val="Styl4"/>
    <w:rsid w:val="004A0B92"/>
    <w:pPr>
      <w:numPr>
        <w:numId w:val="5"/>
      </w:numPr>
    </w:pPr>
  </w:style>
  <w:style w:type="numbering" w:customStyle="1" w:styleId="Styl5">
    <w:name w:val="Styl5"/>
    <w:rsid w:val="004A0B92"/>
    <w:pPr>
      <w:numPr>
        <w:numId w:val="6"/>
      </w:numPr>
    </w:pPr>
  </w:style>
  <w:style w:type="numbering" w:customStyle="1" w:styleId="Styl6">
    <w:name w:val="Styl6"/>
    <w:rsid w:val="004A0B92"/>
    <w:pPr>
      <w:numPr>
        <w:numId w:val="7"/>
      </w:numPr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0B9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0B9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ormalny"/>
    <w:rsid w:val="004A0B92"/>
    <w:pPr>
      <w:widowControl w:val="0"/>
      <w:tabs>
        <w:tab w:val="left" w:pos="284"/>
      </w:tabs>
      <w:autoSpaceDE w:val="0"/>
      <w:autoSpaceDN w:val="0"/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A0B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8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2">
    <w:name w:val="Znak Znak Znak Znak2"/>
    <w:basedOn w:val="Normalny"/>
    <w:uiPriority w:val="99"/>
    <w:rsid w:val="003F7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4A0B92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A0B92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4A0B92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nhideWhenUsed/>
    <w:qFormat/>
    <w:rsid w:val="00610006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A0B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A0B9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A0B9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9z1">
    <w:name w:val="WW8Num9z1"/>
    <w:rsid w:val="004A0B92"/>
    <w:rPr>
      <w:b/>
      <w:i w:val="0"/>
    </w:rPr>
  </w:style>
  <w:style w:type="character" w:customStyle="1" w:styleId="WW8Num10z0">
    <w:name w:val="WW8Num10z0"/>
    <w:rsid w:val="004A0B92"/>
    <w:rPr>
      <w:b/>
    </w:rPr>
  </w:style>
  <w:style w:type="character" w:customStyle="1" w:styleId="WW8Num18z1">
    <w:name w:val="WW8Num18z1"/>
    <w:rsid w:val="004A0B92"/>
    <w:rPr>
      <w:b/>
    </w:rPr>
  </w:style>
  <w:style w:type="character" w:customStyle="1" w:styleId="WW8Num23z0">
    <w:name w:val="WW8Num23z0"/>
    <w:rsid w:val="004A0B92"/>
    <w:rPr>
      <w:rFonts w:ascii="Wingdings" w:hAnsi="Wingdings"/>
    </w:rPr>
  </w:style>
  <w:style w:type="character" w:customStyle="1" w:styleId="WW8Num23z1">
    <w:name w:val="WW8Num23z1"/>
    <w:rsid w:val="004A0B92"/>
    <w:rPr>
      <w:rFonts w:ascii="Courier New" w:hAnsi="Courier New" w:cs="Courier New"/>
    </w:rPr>
  </w:style>
  <w:style w:type="character" w:customStyle="1" w:styleId="WW8Num23z3">
    <w:name w:val="WW8Num23z3"/>
    <w:rsid w:val="004A0B92"/>
    <w:rPr>
      <w:rFonts w:ascii="Symbol" w:hAnsi="Symbol"/>
    </w:rPr>
  </w:style>
  <w:style w:type="character" w:customStyle="1" w:styleId="WW8Num24z0">
    <w:name w:val="WW8Num24z0"/>
    <w:rsid w:val="004A0B92"/>
    <w:rPr>
      <w:b/>
    </w:rPr>
  </w:style>
  <w:style w:type="character" w:customStyle="1" w:styleId="WW8Num26z0">
    <w:name w:val="WW8Num26z0"/>
    <w:rsid w:val="004A0B92"/>
    <w:rPr>
      <w:b/>
    </w:rPr>
  </w:style>
  <w:style w:type="character" w:customStyle="1" w:styleId="WW8Num28z0">
    <w:name w:val="WW8Num28z0"/>
    <w:rsid w:val="004A0B92"/>
    <w:rPr>
      <w:sz w:val="24"/>
    </w:rPr>
  </w:style>
  <w:style w:type="character" w:customStyle="1" w:styleId="WW8Num31z1">
    <w:name w:val="WW8Num31z1"/>
    <w:rsid w:val="004A0B92"/>
    <w:rPr>
      <w:b w:val="0"/>
    </w:rPr>
  </w:style>
  <w:style w:type="character" w:customStyle="1" w:styleId="WW8Num31z2">
    <w:name w:val="WW8Num31z2"/>
    <w:rsid w:val="004A0B92"/>
    <w:rPr>
      <w:rFonts w:ascii="Symbol" w:hAnsi="Symbol"/>
    </w:rPr>
  </w:style>
  <w:style w:type="character" w:customStyle="1" w:styleId="WW8Num33z0">
    <w:name w:val="WW8Num33z0"/>
    <w:rsid w:val="004A0B92"/>
    <w:rPr>
      <w:rFonts w:ascii="Times New Roman" w:eastAsia="Times New Roman" w:hAnsi="Times New Roman" w:cs="Times New Roman"/>
      <w:b/>
    </w:rPr>
  </w:style>
  <w:style w:type="character" w:customStyle="1" w:styleId="WW8Num33z1">
    <w:name w:val="WW8Num33z1"/>
    <w:rsid w:val="004A0B92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4A0B92"/>
    <w:rPr>
      <w:b/>
    </w:rPr>
  </w:style>
  <w:style w:type="character" w:customStyle="1" w:styleId="WW8Num44z1">
    <w:name w:val="WW8Num44z1"/>
    <w:rsid w:val="004A0B92"/>
    <w:rPr>
      <w:rFonts w:ascii="Verdana" w:hAnsi="Verdana"/>
    </w:rPr>
  </w:style>
  <w:style w:type="character" w:customStyle="1" w:styleId="WW8Num45z0">
    <w:name w:val="WW8Num45z0"/>
    <w:rsid w:val="004A0B92"/>
    <w:rPr>
      <w:rFonts w:ascii="Symbol" w:hAnsi="Symbol"/>
    </w:rPr>
  </w:style>
  <w:style w:type="character" w:customStyle="1" w:styleId="WW8Num46z1">
    <w:name w:val="WW8Num46z1"/>
    <w:rsid w:val="004A0B92"/>
    <w:rPr>
      <w:b/>
    </w:rPr>
  </w:style>
  <w:style w:type="character" w:customStyle="1" w:styleId="WW8Num49z0">
    <w:name w:val="WW8Num49z0"/>
    <w:rsid w:val="004A0B92"/>
    <w:rPr>
      <w:b/>
    </w:rPr>
  </w:style>
  <w:style w:type="character" w:customStyle="1" w:styleId="WW8Num50z1">
    <w:name w:val="WW8Num50z1"/>
    <w:rsid w:val="004A0B92"/>
    <w:rPr>
      <w:b/>
    </w:rPr>
  </w:style>
  <w:style w:type="character" w:customStyle="1" w:styleId="WW8Num51z1">
    <w:name w:val="WW8Num51z1"/>
    <w:rsid w:val="004A0B92"/>
    <w:rPr>
      <w:b/>
    </w:rPr>
  </w:style>
  <w:style w:type="character" w:customStyle="1" w:styleId="WW8Num53z0">
    <w:name w:val="WW8Num53z0"/>
    <w:rsid w:val="004A0B92"/>
    <w:rPr>
      <w:b/>
    </w:rPr>
  </w:style>
  <w:style w:type="character" w:customStyle="1" w:styleId="WW8Num56z0">
    <w:name w:val="WW8Num56z0"/>
    <w:rsid w:val="004A0B92"/>
    <w:rPr>
      <w:b/>
    </w:rPr>
  </w:style>
  <w:style w:type="character" w:customStyle="1" w:styleId="WW8Num65z0">
    <w:name w:val="WW8Num65z0"/>
    <w:rsid w:val="004A0B92"/>
    <w:rPr>
      <w:rFonts w:cs="Times New Roman"/>
      <w:b/>
    </w:rPr>
  </w:style>
  <w:style w:type="character" w:customStyle="1" w:styleId="WW8Num72z1">
    <w:name w:val="WW8Num72z1"/>
    <w:rsid w:val="004A0B92"/>
    <w:rPr>
      <w:rFonts w:ascii="Verdana" w:hAnsi="Verdana"/>
    </w:rPr>
  </w:style>
  <w:style w:type="character" w:customStyle="1" w:styleId="WW8Num75z0">
    <w:name w:val="WW8Num75z0"/>
    <w:rsid w:val="004A0B92"/>
    <w:rPr>
      <w:rFonts w:ascii="Wingdings" w:hAnsi="Wingdings"/>
    </w:rPr>
  </w:style>
  <w:style w:type="character" w:customStyle="1" w:styleId="WW8Num75z1">
    <w:name w:val="WW8Num75z1"/>
    <w:rsid w:val="004A0B92"/>
    <w:rPr>
      <w:rFonts w:ascii="Courier New" w:hAnsi="Courier New" w:cs="Courier New"/>
    </w:rPr>
  </w:style>
  <w:style w:type="character" w:customStyle="1" w:styleId="WW8Num75z3">
    <w:name w:val="WW8Num75z3"/>
    <w:rsid w:val="004A0B92"/>
    <w:rPr>
      <w:rFonts w:ascii="Symbol" w:hAnsi="Symbol"/>
    </w:rPr>
  </w:style>
  <w:style w:type="character" w:customStyle="1" w:styleId="WW8Num76z1">
    <w:name w:val="WW8Num76z1"/>
    <w:rsid w:val="004A0B92"/>
    <w:rPr>
      <w:b/>
    </w:rPr>
  </w:style>
  <w:style w:type="character" w:customStyle="1" w:styleId="WW8Num79z0">
    <w:name w:val="WW8Num79z0"/>
    <w:rsid w:val="004A0B92"/>
    <w:rPr>
      <w:b/>
    </w:rPr>
  </w:style>
  <w:style w:type="character" w:customStyle="1" w:styleId="WW8Num83z0">
    <w:name w:val="WW8Num83z0"/>
    <w:rsid w:val="004A0B92"/>
    <w:rPr>
      <w:b/>
    </w:rPr>
  </w:style>
  <w:style w:type="character" w:customStyle="1" w:styleId="Domylnaczcionkaakapitu1">
    <w:name w:val="Domyślna czcionka akapitu1"/>
    <w:rsid w:val="004A0B92"/>
  </w:style>
  <w:style w:type="character" w:styleId="Hipercze">
    <w:name w:val="Hyperlink"/>
    <w:rsid w:val="004A0B92"/>
    <w:rPr>
      <w:color w:val="0000FF"/>
      <w:u w:val="single"/>
    </w:rPr>
  </w:style>
  <w:style w:type="character" w:styleId="Numerstrony">
    <w:name w:val="page number"/>
    <w:basedOn w:val="Domylnaczcionkaakapitu1"/>
    <w:rsid w:val="004A0B92"/>
  </w:style>
  <w:style w:type="paragraph" w:customStyle="1" w:styleId="Nagwek10">
    <w:name w:val="Nagłówek1"/>
    <w:basedOn w:val="Normalny"/>
    <w:next w:val="Tekstpodstawowy"/>
    <w:rsid w:val="004A0B9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A0B92"/>
  </w:style>
  <w:style w:type="paragraph" w:customStyle="1" w:styleId="Podpis1">
    <w:name w:val="Podpis1"/>
    <w:basedOn w:val="Normalny"/>
    <w:rsid w:val="004A0B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A0B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4A0B9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4A0B92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A0B92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4A0B92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pkt">
    <w:name w:val="pkt"/>
    <w:basedOn w:val="Normalny"/>
    <w:rsid w:val="004A0B9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4A0B92"/>
    <w:pPr>
      <w:suppressAutoHyphens/>
      <w:spacing w:before="48" w:after="0" w:line="240" w:lineRule="atLeast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4A0B9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A0B9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A0B9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A0B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western">
    <w:name w:val="western"/>
    <w:basedOn w:val="Normalny"/>
    <w:rsid w:val="004A0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ZnakZnakZnakZnak">
    <w:name w:val="Znak Znak Znak Znak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A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numbering" w:customStyle="1" w:styleId="Styl1">
    <w:name w:val="Styl1"/>
    <w:rsid w:val="004A0B92"/>
    <w:pPr>
      <w:numPr>
        <w:numId w:val="2"/>
      </w:numPr>
    </w:pPr>
  </w:style>
  <w:style w:type="paragraph" w:styleId="Bezodstpw">
    <w:name w:val="No Spacing"/>
    <w:uiPriority w:val="1"/>
    <w:qFormat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2">
    <w:name w:val="Styl2"/>
    <w:rsid w:val="004A0B92"/>
    <w:pPr>
      <w:numPr>
        <w:numId w:val="3"/>
      </w:numPr>
    </w:pPr>
  </w:style>
  <w:style w:type="numbering" w:customStyle="1" w:styleId="Styl3">
    <w:name w:val="Styl3"/>
    <w:rsid w:val="004A0B92"/>
    <w:pPr>
      <w:numPr>
        <w:numId w:val="4"/>
      </w:numPr>
    </w:pPr>
  </w:style>
  <w:style w:type="numbering" w:customStyle="1" w:styleId="Styl4">
    <w:name w:val="Styl4"/>
    <w:rsid w:val="004A0B92"/>
    <w:pPr>
      <w:numPr>
        <w:numId w:val="5"/>
      </w:numPr>
    </w:pPr>
  </w:style>
  <w:style w:type="numbering" w:customStyle="1" w:styleId="Styl5">
    <w:name w:val="Styl5"/>
    <w:rsid w:val="004A0B92"/>
    <w:pPr>
      <w:numPr>
        <w:numId w:val="6"/>
      </w:numPr>
    </w:pPr>
  </w:style>
  <w:style w:type="numbering" w:customStyle="1" w:styleId="Styl6">
    <w:name w:val="Styl6"/>
    <w:rsid w:val="004A0B92"/>
    <w:pPr>
      <w:numPr>
        <w:numId w:val="7"/>
      </w:numPr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0B9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0B9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ormalny"/>
    <w:rsid w:val="004A0B92"/>
    <w:pPr>
      <w:widowControl w:val="0"/>
      <w:tabs>
        <w:tab w:val="left" w:pos="284"/>
      </w:tabs>
      <w:autoSpaceDE w:val="0"/>
      <w:autoSpaceDN w:val="0"/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A0B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8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2">
    <w:name w:val="Znak Znak Znak Znak2"/>
    <w:basedOn w:val="Normalny"/>
    <w:uiPriority w:val="99"/>
    <w:rsid w:val="003F7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6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9DEA-9B1B-4CB2-8B21-3F7851118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5914</Words>
  <Characters>35486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rutkowska</dc:creator>
  <cp:lastModifiedBy>RADEK</cp:lastModifiedBy>
  <cp:revision>3</cp:revision>
  <cp:lastPrinted>2018-05-21T10:53:00Z</cp:lastPrinted>
  <dcterms:created xsi:type="dcterms:W3CDTF">2018-11-06T16:36:00Z</dcterms:created>
  <dcterms:modified xsi:type="dcterms:W3CDTF">2018-11-21T18:38:00Z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